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E601F" w14:textId="77777777" w:rsidR="009765BD" w:rsidRPr="0027612F" w:rsidRDefault="009765BD" w:rsidP="009765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2BC14C2" wp14:editId="04751412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A8338" w14:textId="77777777" w:rsidR="009765BD" w:rsidRPr="006B4DA5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6358BBC8" w14:textId="77777777" w:rsidR="009765BD" w:rsidRPr="006B4DA5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5E28C996" w14:textId="77777777" w:rsidR="009765BD" w:rsidRPr="006B4DA5" w:rsidRDefault="009765BD" w:rsidP="009765BD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5DCA68D7" w14:textId="77777777" w:rsidR="009765BD" w:rsidRPr="006B4DA5" w:rsidRDefault="009765BD" w:rsidP="009765BD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6B4DA5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3924E8C8" w14:textId="77777777" w:rsidR="009765BD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7" w:history="1">
        <w:r w:rsidRPr="006529A7">
          <w:rPr>
            <w:rStyle w:val="aff8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580310FA" w14:textId="77777777" w:rsidR="009765BD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08AF3C3D" w14:textId="77777777" w:rsidR="009765BD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45A69579" w14:textId="77777777" w:rsidR="009765BD" w:rsidRPr="0027612F" w:rsidRDefault="009765BD" w:rsidP="009765BD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77"/>
        <w:gridCol w:w="3332"/>
      </w:tblGrid>
      <w:tr w:rsidR="009765BD" w:rsidRPr="00C54CB5" w14:paraId="39C67569" w14:textId="77777777" w:rsidTr="009E1550">
        <w:tc>
          <w:tcPr>
            <w:tcW w:w="3379" w:type="dxa"/>
            <w:shd w:val="clear" w:color="auto" w:fill="auto"/>
          </w:tcPr>
          <w:p w14:paraId="22C12E55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681B3184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76478F75" w14:textId="77777777" w:rsidR="009765BD" w:rsidRPr="006B4DA5" w:rsidRDefault="009765BD" w:rsidP="009E155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32577B08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6117C1BD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677055B6" w14:textId="77777777" w:rsidR="009765BD" w:rsidRPr="006B4DA5" w:rsidRDefault="009765BD" w:rsidP="009E1550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5B951017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00972E8E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2E1BC27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FBF158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2466A5B8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10F05B23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6FE518A4" w14:textId="77777777" w:rsidR="009765BD" w:rsidRPr="006B4DA5" w:rsidRDefault="009765BD" w:rsidP="009E155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42EF3DFE" w14:textId="77777777" w:rsidR="009765BD" w:rsidRPr="006B4DA5" w:rsidRDefault="009765BD" w:rsidP="009E155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F2A2132" w14:textId="77777777" w:rsidR="009765BD" w:rsidRPr="006B4DA5" w:rsidRDefault="009765BD" w:rsidP="009E155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3E4878E5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7D52BB3C" w14:textId="77777777" w:rsidR="009765BD" w:rsidRPr="006B4DA5" w:rsidRDefault="009765BD" w:rsidP="009E155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69E5E907" w14:textId="77777777" w:rsidR="009765BD" w:rsidRPr="006B4DA5" w:rsidRDefault="009765BD" w:rsidP="009E155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42991AD" w14:textId="47D36116" w:rsidR="009765BD" w:rsidRPr="00C54CB5" w:rsidRDefault="009765BD" w:rsidP="009E15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 /Н.С. Умнова/</w:t>
            </w:r>
          </w:p>
        </w:tc>
      </w:tr>
    </w:tbl>
    <w:p w14:paraId="0D9315A3" w14:textId="77777777" w:rsidR="009765BD" w:rsidRDefault="009765BD" w:rsidP="009765B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5A32B3" w14:textId="77777777" w:rsidR="009765BD" w:rsidRPr="00B76A33" w:rsidRDefault="009765BD" w:rsidP="009765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6A33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14:paraId="0A57EAE0" w14:textId="77777777" w:rsidR="009765BD" w:rsidRPr="00B76A33" w:rsidRDefault="009765BD" w:rsidP="009765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DA51CA" w14:textId="77777777" w:rsidR="009765BD" w:rsidRPr="00B76A33" w:rsidRDefault="009765BD" w:rsidP="009765BD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 w:rsidRPr="00B76A33">
        <w:rPr>
          <w:rFonts w:ascii="Times New Roman" w:hAnsi="Times New Roman" w:cs="Times New Roman"/>
          <w:b/>
          <w:bCs/>
          <w:sz w:val="36"/>
          <w:szCs w:val="36"/>
          <w:lang w:val="ru-RU"/>
        </w:rPr>
        <w:t>по математике</w:t>
      </w:r>
    </w:p>
    <w:p w14:paraId="778097FC" w14:textId="77777777" w:rsidR="009765BD" w:rsidRPr="006B4DA5" w:rsidRDefault="009765BD" w:rsidP="009765B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НОО, базовый уровень,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класс,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B538414" w14:textId="77777777" w:rsidR="009765BD" w:rsidRPr="006B4DA5" w:rsidRDefault="009765BD" w:rsidP="009765B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:1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36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14:paraId="6DFEAB89" w14:textId="77777777" w:rsidR="009765BD" w:rsidRPr="006B4DA5" w:rsidRDefault="009765BD" w:rsidP="009765B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5E07906B" w14:textId="77777777" w:rsidR="009765BD" w:rsidRPr="00191FD5" w:rsidRDefault="009765BD" w:rsidP="009765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633C3734" w14:textId="77777777" w:rsidR="009765BD" w:rsidRPr="006B4DA5" w:rsidRDefault="009765BD" w:rsidP="009765BD">
      <w:pPr>
        <w:pStyle w:val="ae"/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181EBA08" w14:textId="77777777" w:rsidR="009765BD" w:rsidRPr="006B4DA5" w:rsidRDefault="009765BD" w:rsidP="009765BD">
      <w:pPr>
        <w:pStyle w:val="ae"/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6DD38D36" w14:textId="77777777" w:rsidR="009765BD" w:rsidRPr="006B4DA5" w:rsidRDefault="009765BD" w:rsidP="009765BD">
      <w:pPr>
        <w:pStyle w:val="ae"/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67DD3552" w14:textId="12572206" w:rsidR="009765BD" w:rsidRDefault="009765BD" w:rsidP="009765BD">
      <w:pPr>
        <w:pStyle w:val="ae"/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33C0EB6B" w14:textId="590C6FD4" w:rsidR="00B76A33" w:rsidRPr="006B4DA5" w:rsidRDefault="00B76A33" w:rsidP="009765BD">
      <w:pPr>
        <w:pStyle w:val="ae"/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76A33">
        <w:rPr>
          <w:color w:val="000000"/>
          <w:sz w:val="28"/>
          <w:szCs w:val="28"/>
          <w:shd w:val="clear" w:color="auto" w:fill="FFFFFF"/>
          <w:lang w:val="ru-RU"/>
        </w:rPr>
        <w:t>Программа по финансовой грамотности Ю.Н. Корлюгова. Москва «ВИТА-ПРЕСС», 2014</w:t>
      </w:r>
    </w:p>
    <w:p w14:paraId="17003DE3" w14:textId="77777777" w:rsidR="009765BD" w:rsidRDefault="009765BD" w:rsidP="009765B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F52E548" w14:textId="77777777" w:rsidR="009765BD" w:rsidRPr="006B4DA5" w:rsidRDefault="009765BD" w:rsidP="009765B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ижний Новгород</w:t>
      </w:r>
    </w:p>
    <w:p w14:paraId="2A3307B9" w14:textId="77777777" w:rsidR="009765BD" w:rsidRPr="006B4DA5" w:rsidRDefault="009765BD" w:rsidP="009765B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6B58EBE0" w14:textId="77777777" w:rsidR="00474312" w:rsidRPr="00B76A33" w:rsidRDefault="0047431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D5DD860" w14:textId="77777777" w:rsidR="00474312" w:rsidRPr="00B2793C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2442B936" w14:textId="77777777" w:rsidR="00474312" w:rsidRPr="00B2793C" w:rsidRDefault="0060521D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2EC81A65" w14:textId="77777777" w:rsidR="00474312" w:rsidRPr="00B2793C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DA95CFF" w14:textId="77777777" w:rsidR="00474312" w:rsidRPr="00B2793C" w:rsidRDefault="0060521D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75618756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3991F33E" w14:textId="77777777" w:rsidR="00474312" w:rsidRPr="00B2793C" w:rsidRDefault="0060521D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2F2D54E3" w14:textId="77777777" w:rsidR="00474312" w:rsidRPr="00B2793C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791E4740" w14:textId="77777777" w:rsidR="00474312" w:rsidRPr="00B2793C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19A06AB2" w14:textId="77777777" w:rsidR="00474312" w:rsidRPr="00B2793C" w:rsidRDefault="0060521D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математической речи, ориентировки в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A29FFAA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7841DDCB" w14:textId="77777777" w:rsidR="00474312" w:rsidRPr="00B2793C" w:rsidRDefault="0060521D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1E6A810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F976AD1" w14:textId="438BA268" w:rsidR="00474312" w:rsidRPr="00B2793C" w:rsidRDefault="0060521D" w:rsidP="00B2793C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="00B279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редположения).</w:t>
      </w:r>
    </w:p>
    <w:p w14:paraId="6EE9D16E" w14:textId="77777777" w:rsidR="00474312" w:rsidRPr="00B2793C" w:rsidRDefault="0060521D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1B144C65" w14:textId="77777777" w:rsidR="00474312" w:rsidRPr="00B2793C" w:rsidRDefault="0060521D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74C373AA" w14:textId="77777777" w:rsidR="00474312" w:rsidRPr="00B2793C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На изучение математики в 3 классе отводится 4 часа в неделю, всего 136 часов.</w:t>
      </w:r>
    </w:p>
    <w:p w14:paraId="22DCB8E6" w14:textId="77777777" w:rsidR="009765BD" w:rsidRDefault="009765BD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E9D123D" w14:textId="41097510" w:rsidR="00474312" w:rsidRPr="00B2793C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14:paraId="5AD1781D" w14:textId="45E5C33B" w:rsidR="00474312" w:rsidRPr="00B2793C" w:rsidRDefault="0060521D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</w:t>
      </w:r>
      <w:r w:rsid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0F9D517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7B70A40D" w14:textId="77777777" w:rsidR="00474312" w:rsidRPr="00B2793C" w:rsidRDefault="0060521D">
      <w:pPr>
        <w:autoSpaceDE w:val="0"/>
        <w:autoSpaceDN w:val="0"/>
        <w:spacing w:before="118" w:after="0" w:line="271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2B52789E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Масса (единица массы — грамм); соотношение между килограммом и граммом; отношение«тяжелее/легче на/в».</w:t>
      </w:r>
    </w:p>
    <w:p w14:paraId="15E9FC79" w14:textId="77777777" w:rsidR="00474312" w:rsidRPr="00B2793C" w:rsidRDefault="0060521D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Стоимость (единицы — рубль, копейка); установление отношения «дороже/дешевле на/в».</w:t>
      </w:r>
    </w:p>
    <w:p w14:paraId="4C8774D7" w14:textId="77777777" w:rsidR="00474312" w:rsidRPr="00B2793C" w:rsidRDefault="0060521D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«цена, количество, стоимость» в практической ситуации.</w:t>
      </w:r>
    </w:p>
    <w:p w14:paraId="039A2F81" w14:textId="77777777" w:rsidR="00474312" w:rsidRPr="00B2793C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(единица времени — секунда); установление отношения «быстрее/медленнее на/в».</w:t>
      </w:r>
    </w:p>
    <w:p w14:paraId="4D1D21B5" w14:textId="77777777" w:rsidR="00474312" w:rsidRPr="00B2793C" w:rsidRDefault="0060521D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«начало, окончание, продолжительность события» в практической ситуации.</w:t>
      </w:r>
    </w:p>
    <w:p w14:paraId="71A2FF48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52867E4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A265DAF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3CE4E3D5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34053361" w14:textId="77777777" w:rsidR="00474312" w:rsidRPr="00B2793C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сложение, вычитание чисел в пределах 1000. Действия с числами 0 и 1.</w:t>
      </w:r>
    </w:p>
    <w:p w14:paraId="4690D147" w14:textId="77777777" w:rsidR="00474312" w:rsidRPr="00B2793C" w:rsidRDefault="0060521D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3CB95DBF" w14:textId="77777777" w:rsidR="00474312" w:rsidRPr="00B2793C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14:paraId="2E4E30C5" w14:textId="77777777" w:rsidR="00474312" w:rsidRPr="00B2793C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Нахождение неизвестного компонента арифметического действия.</w:t>
      </w:r>
    </w:p>
    <w:p w14:paraId="08B1BAE1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255AFDE4" w14:textId="77777777" w:rsidR="00474312" w:rsidRPr="00B2793C" w:rsidRDefault="0060521D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Однородные величины: сложение и вычитание.</w:t>
      </w:r>
    </w:p>
    <w:p w14:paraId="2ECAD77D" w14:textId="77777777" w:rsidR="00474312" w:rsidRPr="00B2793C" w:rsidRDefault="0060521D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14:paraId="36B9B113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118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CCAF781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6185BBEB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62871F14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74C03401" w14:textId="77777777" w:rsidR="00474312" w:rsidRPr="00B2793C" w:rsidRDefault="0060521D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Периметр многоугольника: измерение, вычисление, запись равенства.</w:t>
      </w:r>
    </w:p>
    <w:p w14:paraId="3E4D8045" w14:textId="77777777" w:rsidR="00474312" w:rsidRPr="00B2793C" w:rsidRDefault="00474312">
      <w:pPr>
        <w:autoSpaceDE w:val="0"/>
        <w:autoSpaceDN w:val="0"/>
        <w:spacing w:after="7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E3EB0AE" w14:textId="77777777" w:rsidR="00474312" w:rsidRPr="00B2793C" w:rsidRDefault="0060521D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060CE658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37ED7D5C" w14:textId="77777777" w:rsidR="00474312" w:rsidRPr="00B2793C" w:rsidRDefault="0060521D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 объектов по двум признакам.</w:t>
      </w:r>
    </w:p>
    <w:p w14:paraId="2CEEFF86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67CD8DFF" w14:textId="77777777" w:rsidR="00474312" w:rsidRPr="00B2793C" w:rsidRDefault="0060521D">
      <w:pPr>
        <w:autoSpaceDE w:val="0"/>
        <w:autoSpaceDN w:val="0"/>
        <w:spacing w:before="70" w:after="0" w:line="271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53CD5311" w14:textId="77777777" w:rsidR="00474312" w:rsidRPr="00B2793C" w:rsidRDefault="0060521D">
      <w:pPr>
        <w:autoSpaceDE w:val="0"/>
        <w:autoSpaceDN w:val="0"/>
        <w:spacing w:before="72" w:after="0" w:line="262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06F88E71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087D41AC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</w:t>
      </w:r>
    </w:p>
    <w:p w14:paraId="484D14F0" w14:textId="77777777" w:rsidR="00474312" w:rsidRPr="00B2793C" w:rsidRDefault="0060521D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50291088" w14:textId="77777777" w:rsidR="00474312" w:rsidRPr="00B2793C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526C06F9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155468EF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624A5092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801D046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 использовать разные приёмы и алгоритмы вычисления; </w:t>
      </w:r>
    </w:p>
    <w:p w14:paraId="589FE219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08B1BCAA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259F8899" w14:textId="77777777" w:rsidR="00474312" w:rsidRPr="00B2793C" w:rsidRDefault="0060521D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устанавливать последовательность событий, действий сюжета текстовой задачи.</w:t>
      </w:r>
    </w:p>
    <w:p w14:paraId="744809F4" w14:textId="77777777" w:rsidR="00474312" w:rsidRPr="00B2793C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0AB2D493" w14:textId="77777777" w:rsidR="00474312" w:rsidRPr="00B2793C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информацию, представленную в разных формах; </w:t>
      </w:r>
    </w:p>
    <w:p w14:paraId="0991B37E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359FA312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483FA927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4D491F2C" w14:textId="77777777" w:rsidR="00474312" w:rsidRPr="00B2793C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093DCB4E" w14:textId="77777777" w:rsidR="00474312" w:rsidRPr="00B2793C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68B864BD" w14:textId="77777777" w:rsidR="00474312" w:rsidRPr="00B2793C" w:rsidRDefault="00474312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4FD988E" w14:textId="77777777" w:rsidR="00474312" w:rsidRPr="00B2793C" w:rsidRDefault="0060521D">
      <w:pPr>
        <w:autoSpaceDE w:val="0"/>
        <w:autoSpaceDN w:val="0"/>
        <w:spacing w:after="0" w:line="334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строить речевые высказывания для решения задач; составлять текстовую задачу;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соответствии с практической ситуацией;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участвовать в обсуждении ошибок в ходе и результате выполнения вычисления.</w:t>
      </w:r>
    </w:p>
    <w:p w14:paraId="0FD236A9" w14:textId="77777777" w:rsidR="00474312" w:rsidRPr="00B2793C" w:rsidRDefault="0060521D">
      <w:pPr>
        <w:autoSpaceDE w:val="0"/>
        <w:autoSpaceDN w:val="0"/>
        <w:spacing w:before="178" w:after="0" w:line="367" w:lineRule="auto"/>
        <w:ind w:left="24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проверять ход и результат выполнения действия;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вести поиск ошибок, характеризовать их и исправлять;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формулировать ответ (вывод), подтверждать его объяснением, расчётами;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0E87B848" w14:textId="77777777" w:rsidR="00474312" w:rsidRPr="00B2793C" w:rsidRDefault="0060521D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совместно прикидку и оценку результата выполнения общей работы.</w:t>
      </w:r>
    </w:p>
    <w:p w14:paraId="51ABC4A5" w14:textId="77777777" w:rsidR="00474312" w:rsidRPr="00B2793C" w:rsidRDefault="0047431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45A3D079" w14:textId="77777777" w:rsidR="00474312" w:rsidRPr="00B2793C" w:rsidRDefault="0060521D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38818654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C0B0C38" w14:textId="77777777" w:rsidR="00474312" w:rsidRPr="00B2793C" w:rsidRDefault="0060521D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2EE0BA07" w14:textId="77777777" w:rsidR="00474312" w:rsidRPr="00B2793C" w:rsidRDefault="0060521D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7E4D77C7" w14:textId="77777777" w:rsidR="00474312" w:rsidRPr="00B2793C" w:rsidRDefault="0060521D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7CF91A4E" w14:textId="77777777" w:rsidR="00474312" w:rsidRPr="00B2793C" w:rsidRDefault="0060521D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7B731CD7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A2663B6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DCBFD7A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15C832A6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3C4BD190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43B35130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513E6A0A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6276E609" w14:textId="77777777" w:rsidR="00474312" w:rsidRPr="00B2793C" w:rsidRDefault="0060521D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0663D066" w14:textId="77777777" w:rsidR="00474312" w:rsidRPr="00B2793C" w:rsidRDefault="0060521D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3E3E8676" w14:textId="77777777" w:rsidR="00474312" w:rsidRPr="00B2793C" w:rsidRDefault="0060521D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 учебные действия:</w:t>
      </w:r>
    </w:p>
    <w:p w14:paraId="7FB9398D" w14:textId="77777777" w:rsidR="00474312" w:rsidRPr="00B2793C" w:rsidRDefault="0060521D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7FE1CA82" w14:textId="77777777" w:rsidR="00474312" w:rsidRPr="00B2793C" w:rsidRDefault="0060521D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1422D9D6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применять базовые логические универсальные действия: сравнение, анализ, классификация (группировка), обобщение;</w:t>
      </w:r>
    </w:p>
    <w:p w14:paraId="180B9CEB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08FA35D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717ADEE7" w14:textId="77777777" w:rsidR="00474312" w:rsidRPr="00B2793C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7E7807B2" w14:textId="77777777" w:rsidR="00474312" w:rsidRPr="00B2793C" w:rsidRDefault="00474312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DCC437B" w14:textId="77777777" w:rsidR="00474312" w:rsidRPr="00B2793C" w:rsidRDefault="0060521D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00459D6E" w14:textId="77777777" w:rsidR="00474312" w:rsidRPr="00B2793C" w:rsidRDefault="0060521D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09B52CFA" w14:textId="77777777" w:rsidR="00474312" w:rsidRPr="00B2793C" w:rsidRDefault="0060521D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068B2627" w14:textId="77777777" w:rsidR="00474312" w:rsidRPr="00B2793C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234351EB" w14:textId="77777777" w:rsidR="00474312" w:rsidRPr="00B2793C" w:rsidRDefault="0060521D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68AA71F3" w14:textId="77777777" w:rsidR="00474312" w:rsidRPr="00B2793C" w:rsidRDefault="0060521D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6DE25875" w14:textId="77777777" w:rsidR="00474312" w:rsidRPr="00B2793C" w:rsidRDefault="0060521D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1F6870E6" w14:textId="77777777" w:rsidR="00474312" w:rsidRPr="00B2793C" w:rsidRDefault="0060521D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04BFECB8" w14:textId="77777777" w:rsidR="00474312" w:rsidRPr="00B2793C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1E8F50E" w14:textId="77777777" w:rsidR="00474312" w:rsidRPr="00B2793C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710E0C59" w14:textId="77777777" w:rsidR="00474312" w:rsidRPr="00B2793C" w:rsidRDefault="0060521D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42FCB29C" w14:textId="77777777" w:rsidR="00474312" w:rsidRPr="00B2793C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ответ;</w:t>
      </w:r>
    </w:p>
    <w:p w14:paraId="735CE34F" w14:textId="77777777" w:rsidR="00474312" w:rsidRPr="00B2793C" w:rsidRDefault="0060521D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D894955" w14:textId="77777777" w:rsidR="00474312" w:rsidRPr="00B2793C" w:rsidRDefault="0060521D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6CF10A1" w14:textId="77777777" w:rsidR="00474312" w:rsidRPr="00B2793C" w:rsidRDefault="0060521D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0BDC6A7" w14:textId="77777777" w:rsidR="00474312" w:rsidRPr="00B2793C" w:rsidRDefault="0060521D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3B7AF086" w14:textId="77777777" w:rsidR="00474312" w:rsidRPr="00B2793C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составлять по аналогии;</w:t>
      </w:r>
    </w:p>
    <w:p w14:paraId="766A2842" w14:textId="77777777" w:rsidR="00474312" w:rsidRPr="00B2793C" w:rsidRDefault="0060521D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самостоятельно составлять тексты заданий, аналогичные типовым изученным.</w:t>
      </w:r>
    </w:p>
    <w:p w14:paraId="6197552D" w14:textId="77777777" w:rsidR="00474312" w:rsidRPr="00B2793C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05AB7A17" w14:textId="77777777" w:rsidR="00474312" w:rsidRPr="00B2793C" w:rsidRDefault="0060521D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1E77768F" w14:textId="77777777" w:rsidR="00474312" w:rsidRPr="00B2793C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80C1A3F" w14:textId="77777777" w:rsidR="00474312" w:rsidRPr="00B2793C" w:rsidRDefault="0060521D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3357DBF9" w14:textId="77777777" w:rsidR="00474312" w:rsidRPr="00B2793C" w:rsidRDefault="0060521D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4C9EA750" w14:textId="77777777" w:rsidR="00474312" w:rsidRPr="00B2793C" w:rsidRDefault="0060521D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7D858951" w14:textId="77777777" w:rsidR="00474312" w:rsidRPr="00B2793C" w:rsidRDefault="0060521D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4330210E" w14:textId="77777777" w:rsidR="00474312" w:rsidRPr="00B2793C" w:rsidRDefault="0060521D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287100B6" w14:textId="77777777" w:rsidR="00474312" w:rsidRPr="00B2793C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14:paraId="12350BCE" w14:textId="77777777" w:rsidR="00474312" w:rsidRPr="00B2793C" w:rsidRDefault="0060521D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18128E78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1AF040A7" w14:textId="77777777" w:rsidR="00474312" w:rsidRPr="00B2793C" w:rsidRDefault="0060521D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0DECFCD8" w14:textId="77777777" w:rsidR="00474312" w:rsidRPr="00B2793C" w:rsidRDefault="0060521D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57ACAA75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согласовывать  мнения в ходе поиска доказательств, выбора рационального способа, анализа информации;</w:t>
      </w:r>
    </w:p>
    <w:p w14:paraId="161428FE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1E754DA0" w14:textId="77777777" w:rsidR="00474312" w:rsidRPr="00B2793C" w:rsidRDefault="0060521D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152FB331" w14:textId="77777777" w:rsidR="00474312" w:rsidRPr="00B2793C" w:rsidRDefault="0060521D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в 3 классе  обучающийся научится:</w:t>
      </w:r>
    </w:p>
    <w:p w14:paraId="61FA1DE3" w14:textId="77777777" w:rsidR="00474312" w:rsidRPr="00B2793C" w:rsidRDefault="0060521D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записывать, сравнивать, упорядочивать числа в пределах 1000; </w:t>
      </w:r>
    </w:p>
    <w:p w14:paraId="53598B6B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2D466EAD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02109E6B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529A31DB" w14:textId="77777777" w:rsidR="00474312" w:rsidRPr="00B2793C" w:rsidRDefault="0060521D">
      <w:pPr>
        <w:autoSpaceDE w:val="0"/>
        <w:autoSpaceDN w:val="0"/>
        <w:spacing w:before="190" w:after="0" w:line="278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077873D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неизвестный компонент арифметического действия; </w:t>
      </w:r>
    </w:p>
    <w:p w14:paraId="048BF020" w14:textId="77777777" w:rsidR="00474312" w:rsidRPr="00B2793C" w:rsidRDefault="0060521D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0787C19D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преобразовывать одни единицы данной величины в другие; </w:t>
      </w:r>
    </w:p>
    <w:p w14:paraId="7E1B55AB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79B27371" w14:textId="77777777" w:rsidR="00474312" w:rsidRPr="00B2793C" w:rsidRDefault="0060521D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прикидку и оценку результата измерений; </w:t>
      </w:r>
    </w:p>
    <w:p w14:paraId="4E039EE0" w14:textId="77777777" w:rsidR="00474312" w:rsidRPr="00B2793C" w:rsidRDefault="0060521D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2DFD74E5" w14:textId="77777777" w:rsidR="00474312" w:rsidRPr="00B2793C" w:rsidRDefault="00474312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6F7A3DA5" w14:textId="77777777" w:rsidR="00474312" w:rsidRPr="00B2793C" w:rsidRDefault="0060521D">
      <w:pPr>
        <w:autoSpaceDE w:val="0"/>
        <w:autoSpaceDN w:val="0"/>
        <w:spacing w:after="0" w:line="348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называть, находить долю величины (половина, четверть);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величины, выраженные долями;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знать и использовать при решении задач и в практических ситуациях (покупка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товара, определение времени, выполнение расчётов) соотношение между величинами;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фигуры по площади (наложение, сопоставление числовых значений);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окружающего мира (например, расписание, режим работы), в предметах повседневной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жизни (например, ярлык, этикетка);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структурировать информацию: заполнять простейшие таблицы по образцу;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план выполнения учебного задания и следовать ему;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действия по алгоритму;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математические объекты (находить общее, различное, уникальное); </w:t>
      </w:r>
      <w:r w:rsidRPr="00B2793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верное решение математической задачи. </w:t>
      </w:r>
    </w:p>
    <w:p w14:paraId="30B76C7B" w14:textId="77777777" w:rsidR="00474312" w:rsidRPr="00B2793C" w:rsidRDefault="00474312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3864D2" w14:textId="77777777" w:rsidR="00B2793C" w:rsidRPr="00B2793C" w:rsidRDefault="00B2793C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2793C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В МБОУ «Лицей № 40» курс математики интегрирован с курсом финансовой грамотности.</w:t>
      </w:r>
    </w:p>
    <w:p w14:paraId="2A4AE964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Третий год обучения</w:t>
      </w:r>
    </w:p>
    <w:p w14:paraId="16E8727A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Тема 1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Встреча в лесной экономической школе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 час): Бурундук и компания юных экономистов вместе с нами продолжают изучать азы экономики!</w:t>
      </w:r>
    </w:p>
    <w:p w14:paraId="6E7C814B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2. Основы экономического развития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(10 часов): Что такое экономическое развитие. Акционерное общество, как оно создаётся. Акции. Ценные бумаги. Понятие «кризиса». Почему происходит кризис в экономике. Монополия и конкуренция. Роль</w:t>
      </w:r>
    </w:p>
    <w:p w14:paraId="39790552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правительства в экономике;</w:t>
      </w:r>
    </w:p>
    <w:p w14:paraId="72CDE3FE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3. Реклама. Качество товара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(4 часа): Реклама и качество товара.</w:t>
      </w:r>
    </w:p>
    <w:p w14:paraId="5FB072DE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Качественные и некачественные товары. Что можно, а что нельзя рекламировать. Штрих-коды на товарах и их значение;</w:t>
      </w:r>
    </w:p>
    <w:p w14:paraId="0F33A88F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4. Банки. Ценные бумаги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(3 часа) Банки. Ценные бумаги. Виды вкладов.</w:t>
      </w:r>
    </w:p>
    <w:p w14:paraId="4BD63DBB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Виды ценных бумаг (общие черты и отличия). История вкладов. Функции сберегательной книжки;</w:t>
      </w:r>
    </w:p>
    <w:p w14:paraId="750B0938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5. Штрафы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 час): Виды штрафов. Кто и когда платит штрафы. Кто взимает штрафы;</w:t>
      </w:r>
    </w:p>
    <w:p w14:paraId="436DA4D3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6. Деловая этика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 час): Деловая этика. Этика и этикет. Почему надо соблюдать этику. Правила делового этикета. Бизнес – этикет;</w:t>
      </w:r>
    </w:p>
    <w:p w14:paraId="605919AD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7. История профессий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 час): Появление профессий. История профессий. Популярные современные профессии;</w:t>
      </w:r>
    </w:p>
    <w:p w14:paraId="553AF8AF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8. Налоги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(2 часа): Что такое «налоги». Кто собирает налоги. Куда идут налоги. Виды налогов (подоходный, транспортный, имущественный);</w:t>
      </w:r>
    </w:p>
    <w:p w14:paraId="52632E8F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9. Международная торговля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(1 час): Торговля между странами. Ввоз и вывоз товаров. Таможня. Экспорт. Импорт;</w:t>
      </w:r>
    </w:p>
    <w:p w14:paraId="41FE0DC0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10. Экономические задачи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(5 часов): Решаем экономические задачи на нахождение прибыли;</w:t>
      </w:r>
    </w:p>
    <w:p w14:paraId="4A624482" w14:textId="77777777" w:rsidR="00B2793C" w:rsidRPr="00B2793C" w:rsidRDefault="00B2793C" w:rsidP="00B43208">
      <w:pPr>
        <w:numPr>
          <w:ilvl w:val="0"/>
          <w:numId w:val="51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Тема 11. Занимательная экономика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(5 часов): Занимательная наука – экономика. Конкурсы и творческие задания по пройденным темам.</w:t>
      </w:r>
    </w:p>
    <w:p w14:paraId="36EB0D30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7265BBBB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Результаты 3-го года обучения:</w:t>
      </w:r>
    </w:p>
    <w:p w14:paraId="43DFF835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 концу 3-го года обучения школьники должны </w:t>
      </w: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знать:</w:t>
      </w:r>
    </w:p>
    <w:p w14:paraId="0241EC17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конкуренция, ее достоинства и недостатки;</w:t>
      </w:r>
    </w:p>
    <w:p w14:paraId="360AD1DF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акционерное общество, как оно создается;</w:t>
      </w:r>
    </w:p>
    <w:p w14:paraId="58223599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почему бывают кризисы в экономике, кривая развития экономики;</w:t>
      </w:r>
    </w:p>
    <w:p w14:paraId="336F1A68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виды рекламы, правила рекламы;</w:t>
      </w:r>
    </w:p>
    <w:p w14:paraId="4854C9DE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как появились профессии; почему возникают новые профессии, основные профессии вашей местности;</w:t>
      </w:r>
    </w:p>
    <w:p w14:paraId="77D12B6D" w14:textId="77777777" w:rsidR="00B2793C" w:rsidRPr="00B2793C" w:rsidRDefault="00B2793C" w:rsidP="00B43208">
      <w:pPr>
        <w:numPr>
          <w:ilvl w:val="0"/>
          <w:numId w:val="52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налоги, виды налогов, кто собирает налоги.</w:t>
      </w:r>
    </w:p>
    <w:p w14:paraId="2E7BF660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Должны уметь:</w:t>
      </w:r>
    </w:p>
    <w:p w14:paraId="64A78B6D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- 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различать качественный и некачественный товар,</w:t>
      </w:r>
    </w:p>
    <w:p w14:paraId="0A9CCA8A" w14:textId="77777777" w:rsidR="00B2793C" w:rsidRPr="00B2793C" w:rsidRDefault="00B2793C" w:rsidP="00B43208">
      <w:pPr>
        <w:numPr>
          <w:ilvl w:val="0"/>
          <w:numId w:val="50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чертить кривую развития экономики,</w:t>
      </w:r>
    </w:p>
    <w:p w14:paraId="3C12BFDD" w14:textId="77777777" w:rsidR="00B2793C" w:rsidRPr="00B2793C" w:rsidRDefault="00B2793C" w:rsidP="00B43208">
      <w:pPr>
        <w:numPr>
          <w:ilvl w:val="0"/>
          <w:numId w:val="50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определять вид ценной бумаги,</w:t>
      </w:r>
    </w:p>
    <w:p w14:paraId="36574FD0" w14:textId="77777777" w:rsidR="00B2793C" w:rsidRPr="00B2793C" w:rsidRDefault="00B2793C" w:rsidP="00B43208">
      <w:pPr>
        <w:numPr>
          <w:ilvl w:val="0"/>
          <w:numId w:val="50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составлять рекламный текст;</w:t>
      </w:r>
    </w:p>
    <w:p w14:paraId="4E9D9FD3" w14:textId="77777777" w:rsidR="00B2793C" w:rsidRPr="00B2793C" w:rsidRDefault="00B2793C" w:rsidP="00B43208">
      <w:pPr>
        <w:numPr>
          <w:ilvl w:val="0"/>
          <w:numId w:val="50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решать задачи на нахождение прибыли, выручки, цены.</w:t>
      </w:r>
    </w:p>
    <w:p w14:paraId="10094383" w14:textId="77777777" w:rsidR="00B2793C" w:rsidRPr="00B2793C" w:rsidRDefault="00B2793C" w:rsidP="00B2793C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Ожидаемые результаты:</w:t>
      </w:r>
    </w:p>
    <w:p w14:paraId="4E6FB49B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После изучения курса «Финансовая грамотность» обучающиеся начальной школы</w:t>
      </w:r>
    </w:p>
    <w:p w14:paraId="2E708B1B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должны знать</w:t>
      </w: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14:paraId="2E955AC2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какие бывают потребности;</w:t>
      </w:r>
    </w:p>
    <w:p w14:paraId="32C7970C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каковы источники удовлетворения потребностей;</w:t>
      </w:r>
    </w:p>
    <w:p w14:paraId="2DFA87A5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почему все потребности нельзя удовлетворить;</w:t>
      </w:r>
    </w:p>
    <w:p w14:paraId="7F328813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деньги; их роль в жизни человека;</w:t>
      </w:r>
    </w:p>
    <w:p w14:paraId="509B3783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доходы и расходы;</w:t>
      </w:r>
    </w:p>
    <w:p w14:paraId="6DAD8B1B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где можно приобрести товары и услуги;</w:t>
      </w:r>
    </w:p>
    <w:p w14:paraId="35BE87F1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«источники доходов»;</w:t>
      </w:r>
    </w:p>
    <w:p w14:paraId="6971E936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что такое «собственность», «себестоимость», «выручка», «товар», «цена»,</w:t>
      </w:r>
    </w:p>
    <w:p w14:paraId="520CB374" w14:textId="77777777" w:rsidR="00B2793C" w:rsidRPr="00B2793C" w:rsidRDefault="00B2793C" w:rsidP="00B2793C">
      <w:pPr>
        <w:spacing w:after="0" w:line="259" w:lineRule="auto"/>
        <w:ind w:left="147" w:hanging="1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«зарплата» и другие экономические понятия;</w:t>
      </w:r>
    </w:p>
    <w:p w14:paraId="4C4D4620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 взаимоотношениях продавца и покупателя;</w:t>
      </w:r>
    </w:p>
    <w:p w14:paraId="4B88236C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значение труда в удовлетворении потребностей;</w:t>
      </w:r>
    </w:p>
    <w:p w14:paraId="40C3D25B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 домашнем хозяйстве и его возможностях в удовлетворении потребностей людей. Учащиеся </w:t>
      </w:r>
      <w:r w:rsidRPr="00B279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должны уметь:</w:t>
      </w:r>
    </w:p>
    <w:p w14:paraId="3369CB05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анализировать свои потребности;</w:t>
      </w:r>
    </w:p>
    <w:p w14:paraId="7C9E501C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выделять основные и особые потребности;</w:t>
      </w:r>
    </w:p>
    <w:p w14:paraId="60744572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определять источники удовлетворения различных потребностей;</w:t>
      </w:r>
    </w:p>
    <w:p w14:paraId="6799093E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пользоваться деньгами;</w:t>
      </w:r>
    </w:p>
    <w:p w14:paraId="75047FC3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определять источники доходов и расходов;</w:t>
      </w:r>
    </w:p>
    <w:p w14:paraId="48A65FCA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объяснять значение труда в удовлетворении потребностей;</w:t>
      </w:r>
    </w:p>
    <w:p w14:paraId="31B59D47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совершать элементарные покупки в магазине;</w:t>
      </w:r>
    </w:p>
    <w:p w14:paraId="1F5F7EEB" w14:textId="77777777" w:rsidR="00B2793C" w:rsidRPr="00B2793C" w:rsidRDefault="00B2793C" w:rsidP="00B43208">
      <w:pPr>
        <w:numPr>
          <w:ilvl w:val="0"/>
          <w:numId w:val="49"/>
        </w:num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793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анализировать возможности семейного хозяйства в удовлетворении потребностей.</w:t>
      </w:r>
    </w:p>
    <w:p w14:paraId="3F9BD595" w14:textId="518090FF" w:rsidR="00B2793C" w:rsidRPr="00F91100" w:rsidRDefault="00B2793C">
      <w:pPr>
        <w:rPr>
          <w:lang w:val="ru-RU"/>
        </w:rPr>
        <w:sectPr w:rsidR="00B2793C" w:rsidRPr="00F91100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585D8BAC" w14:textId="77777777" w:rsidR="00474312" w:rsidRPr="00F91100" w:rsidRDefault="00474312">
      <w:pPr>
        <w:autoSpaceDE w:val="0"/>
        <w:autoSpaceDN w:val="0"/>
        <w:spacing w:after="64" w:line="220" w:lineRule="exact"/>
        <w:rPr>
          <w:lang w:val="ru-RU"/>
        </w:rPr>
      </w:pPr>
    </w:p>
    <w:p w14:paraId="17C41775" w14:textId="77777777" w:rsidR="00474312" w:rsidRDefault="0060521D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4D913EDA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B26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FD87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6CAE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3F0B8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677A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09B72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36F49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474312" w14:paraId="5906AC4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0A6F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2AFA" w14:textId="77777777" w:rsidR="00474312" w:rsidRDefault="0047431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38CD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DF92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C3519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B116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6AE3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06474C3" w14:textId="77777777" w:rsidR="00474312" w:rsidRDefault="00474312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8E01EB4" w14:textId="77777777" w:rsidR="00474312" w:rsidRDefault="00474312"/>
        </w:tc>
      </w:tr>
      <w:tr w:rsidR="00474312" w14:paraId="074BFC1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B947A" w14:textId="77777777" w:rsidR="00474312" w:rsidRDefault="0060521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474312" w14:paraId="3B5A7B87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3BEAD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6BA07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Числа в пределах 1000: чтение, запись, сравнение, представление в виде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суммы разрядных слагаемых.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B8DD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C344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EB88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ABF82" w14:textId="73FB7B77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1A03C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упорядочение, представление в виде суммы разрядных слагаемых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дополнение до заданного числа; выбор чисел с заданными свойствами (число единиц разряда, чётность и т. д.);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C8D1EF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A15F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klass/mnogoznachnye-chisla-chisla-bolshe-1000-18713/pravila-slozheniia-i-vychitaniia-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mnogoznachnykh-chisel-18725</w:t>
            </w:r>
          </w:p>
        </w:tc>
      </w:tr>
      <w:tr w:rsidR="00474312" w14:paraId="3E9B63AA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1C42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00642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Равенства и неравенства: чтение,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составление, установление истинности (верное/неверное).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DAE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5DFD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885A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5C52" w14:textId="11BC77D9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9638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группы чисел;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1ED9C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595A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https://resh.edu.ru/subject/lesson/5196/</w:t>
            </w:r>
          </w:p>
        </w:tc>
      </w:tr>
      <w:tr w:rsidR="00474312" w14:paraId="752678DA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B407B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592B6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A3CC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ED3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E31C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91847" w14:textId="064E7DC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54C55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65E527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F57C1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https://resh.edu.ru/subject/lesson/5696/start/314990/</w:t>
            </w:r>
          </w:p>
        </w:tc>
      </w:tr>
      <w:tr w:rsidR="00474312" w14:paraId="55BF5587" w14:textId="77777777">
        <w:trPr>
          <w:trHeight w:hRule="exact" w:val="26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73935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A836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F64B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70AE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A451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86E67" w14:textId="0C3CDD45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01500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анализом математического текста,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распределением чисел (других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объектов) на группы по одному-двум существенным основаниям,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представлением числа разными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способами (в виде предметной модели, суммы разрядных слагаемых, словесной или цифровой записи), использованием числовых данных для построения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утверждения, математического текста с числовыми данными (например, текста объяснения) и проверки его истинности;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E12619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A75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https://resh.edu.ru/subject/lesson/5695/</w:t>
            </w:r>
          </w:p>
        </w:tc>
      </w:tr>
      <w:tr w:rsidR="00474312" w14:paraId="56A0B6E9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1057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B95D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17E9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1C33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F6F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3EBC6" w14:textId="16015199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8CB72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группы чисел;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E196F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8CD8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https://resh.edu.ru/subject/12/3/</w:t>
            </w:r>
          </w:p>
        </w:tc>
      </w:tr>
      <w:tr w:rsidR="00474312" w14:paraId="6F016C8E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5FBC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A150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4BB47" w14:textId="77777777" w:rsidR="00474312" w:rsidRDefault="00474312"/>
        </w:tc>
      </w:tr>
      <w:tr w:rsidR="00474312" w14:paraId="53BE0841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E74A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</w:tbl>
    <w:p w14:paraId="3C4F7A6F" w14:textId="77777777" w:rsidR="00474312" w:rsidRDefault="00474312">
      <w:pPr>
        <w:autoSpaceDE w:val="0"/>
        <w:autoSpaceDN w:val="0"/>
        <w:spacing w:after="0" w:line="14" w:lineRule="exact"/>
      </w:pPr>
    </w:p>
    <w:p w14:paraId="5018BF7A" w14:textId="77777777" w:rsidR="00474312" w:rsidRDefault="00474312">
      <w:pPr>
        <w:sectPr w:rsidR="00474312">
          <w:pgSz w:w="16840" w:h="11900"/>
          <w:pgMar w:top="282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0768C47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590BDB3C" w14:textId="77777777">
        <w:trPr>
          <w:trHeight w:hRule="exact" w:val="25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05B4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AAAAE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граммом; отношение «тяжелее/легче на/в».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2A0A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A703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02C1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7A7EC" w14:textId="4BA41088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1EC76" w14:textId="77777777" w:rsidR="00474312" w:rsidRPr="00F9110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модели для иллюстрации зависимости между величинами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(больше/ меньше), хода выполнения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 с величинами (сложение, вычитание, увеличение/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5A9620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192D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727B17C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67A6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32ABF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Стоимость (единицы — рубль,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копейка); установление отношения«дороже/дешевле на/в».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BACF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84A5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7C82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7AD35" w14:textId="701B02DA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CA6F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2D397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2D390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2A28C73D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BE64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F6DBE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Соотношение «цена, количество,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стоимость» в  практической ситуации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1F46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A003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70DE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E3608" w14:textId="5749500B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BB131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730967EF" w14:textId="77777777" w:rsidR="00474312" w:rsidRDefault="0060521D">
            <w:pPr>
              <w:autoSpaceDE w:val="0"/>
              <w:autoSpaceDN w:val="0"/>
              <w:spacing w:before="20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AE5326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CBAD8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4D5A3812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02FA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C262" w14:textId="77777777" w:rsidR="00474312" w:rsidRDefault="0060521D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отношения «быстрее/ медленнее на/в».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Соотношение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«начало, окончание,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продолжительность события» в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B0ED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4C41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28D2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CF35E" w14:textId="329090BC" w:rsidR="00474312" w:rsidRDefault="00474312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148D3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62937ACD" w14:textId="77777777" w:rsidR="00474312" w:rsidRDefault="0060521D">
            <w:pPr>
              <w:autoSpaceDE w:val="0"/>
              <w:autoSpaceDN w:val="0"/>
              <w:spacing w:before="18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DAF47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86C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klass/edinitcy-izmereniia-17110/edinitcy-izmereniia-vremeni-chas-minuta-sutki-16261</w:t>
            </w:r>
          </w:p>
        </w:tc>
      </w:tr>
      <w:tr w:rsidR="00474312" w14:paraId="49235CF9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5DCF6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A9BB6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Длина (единица длины  — миллиметр, километр); соотношение между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величинами в  пределах тысячи.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486D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6756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37F5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9BF11" w14:textId="6F0D54DC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3D66D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F5F8F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D5F71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4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klass/edinitcy-izmereniia-17110/kilometr-33401</w:t>
            </w:r>
          </w:p>
        </w:tc>
      </w:tr>
      <w:tr w:rsidR="00474312" w14:paraId="1D09C8E4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29E16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7A5D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Площадь (единицы площади  —квадратный метр, квадратный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сантиметр, квадратный дециметр).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1AF5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DFE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DE90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277C9" w14:textId="6D7D7095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A083F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величины в заданных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единицах, комментирование перехода от одних единиц к другим (однородным);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BB5BDC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FF43E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https://www.yaklass.ru/p/matematika/3-klass/ploshchad-16350/edinitcy-izmereniia-ploshchadi-16352</w:t>
            </w:r>
          </w:p>
        </w:tc>
      </w:tr>
    </w:tbl>
    <w:p w14:paraId="1B6C888E" w14:textId="77777777" w:rsidR="00474312" w:rsidRDefault="00474312">
      <w:pPr>
        <w:autoSpaceDE w:val="0"/>
        <w:autoSpaceDN w:val="0"/>
        <w:spacing w:after="0" w:line="14" w:lineRule="exact"/>
      </w:pPr>
    </w:p>
    <w:p w14:paraId="2DBF6C21" w14:textId="77777777" w:rsidR="00474312" w:rsidRDefault="00474312">
      <w:pPr>
        <w:sectPr w:rsidR="00474312">
          <w:pgSz w:w="16840" w:h="11900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3A3FED7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73D352EB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43134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09373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Расчёт времени. Соотношение«начало, окончание,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продолжительность события» в практической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56A6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00A7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F878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DF96A" w14:textId="0054FD4B" w:rsidR="00474312" w:rsidRDefault="00474312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62F07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ситуаций. Ситуации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необходимого перехода от одних единиц измерения величины к другим.</w:t>
            </w:r>
          </w:p>
          <w:p w14:paraId="37F6D904" w14:textId="77777777" w:rsidR="00474312" w:rsidRDefault="0060521D">
            <w:pPr>
              <w:autoSpaceDE w:val="0"/>
              <w:autoSpaceDN w:val="0"/>
              <w:spacing w:before="20" w:after="0" w:line="254" w:lineRule="auto"/>
              <w:ind w:left="72" w:right="144"/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отношения (больше,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меньше, равно) между значениями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величины, представленными в разных единицах. Применение соотношений между величинами в ситуациях купли-продажи, движения, работы.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значения величины на глаз, проверка измерением, расчётами;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F02E2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7040F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klass/trekhznachnye-chisla-chisla-do-tysiachi-17111/sviaz-mezhdu-velichinami-18687</w:t>
            </w:r>
          </w:p>
        </w:tc>
      </w:tr>
      <w:tr w:rsidR="00474312" w:rsidRPr="00233200" w14:paraId="0F8B3398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0E64E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FF39C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Соотношение «больше/ меньше на/в» в ситуации сравнения предметов 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 на основе измерения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величин.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1872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9E69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EF98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79A5E" w14:textId="5785CEC8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9D865" w14:textId="77777777" w:rsidR="00474312" w:rsidRPr="00F91100" w:rsidRDefault="0060521D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и аналоговых приборов, измерительных инструментов длину, массу, время; выполнять прикидку и оценку результата измерений;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продолжительность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события.;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1FF8924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D383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134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-16491/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-15962</w:t>
            </w:r>
          </w:p>
        </w:tc>
      </w:tr>
      <w:tr w:rsidR="00474312" w14:paraId="02EA8241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01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EFC8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9929E" w14:textId="77777777" w:rsidR="00474312" w:rsidRDefault="00474312"/>
        </w:tc>
      </w:tr>
      <w:tr w:rsidR="00474312" w14:paraId="33BAE4A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3BCB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474312" w14:paraId="2CCC6E43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2283E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EA2FF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действиям в  пределах 100 (табличное и  внетабличное умножение, деление, действия с  круглыми числами).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FEDA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BD68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3181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F487F" w14:textId="435AB2C3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D27CC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19C9A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D94A6" w14:textId="77777777" w:rsidR="00474312" w:rsidRDefault="0060521D">
            <w:pPr>
              <w:autoSpaceDE w:val="0"/>
              <w:autoSpaceDN w:val="0"/>
              <w:spacing w:before="78" w:after="0" w:line="25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klass/umnozhenie-i-delenie-1-0-i-10-umnozhenie-i-delenie-kruglykh-chisel-chisla_-17052/vypolniaem-umnozhenie-i-delenie-kruglogo-chisla-na-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odnoznachnoe-chislo-16581</w:t>
            </w:r>
          </w:p>
        </w:tc>
      </w:tr>
      <w:tr w:rsidR="00474312" w:rsidRPr="00233200" w14:paraId="0318B49F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EBE88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0381A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2" w:right="420"/>
              <w:jc w:val="both"/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 с числами 0 и 1.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52F5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D3A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6812B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628FC" w14:textId="0988BE7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F27A2" w14:textId="77777777" w:rsidR="00474312" w:rsidRPr="00F9110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Упражнения: устные и письменные приёмы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5054C2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Письменный контроль;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06754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bolshe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-1000-18713/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slozheniia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vychitaniia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mnogoznachnykh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chisel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-18725</w:t>
            </w:r>
          </w:p>
        </w:tc>
      </w:tr>
      <w:tr w:rsidR="00474312" w:rsidRPr="00233200" w14:paraId="2FDBB369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5E697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C1CD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BBA8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0878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BBA0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D8288" w14:textId="5E002DC7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54DE8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действий в предложенной ситуации и при конструирование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числового выражения с заданным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порядком выполнения действий.</w:t>
            </w:r>
          </w:p>
          <w:p w14:paraId="406AA774" w14:textId="77777777" w:rsidR="00474312" w:rsidRPr="00F91100" w:rsidRDefault="0060521D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числовых выражений без вычислений;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A6F5BD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4360" w14:textId="77777777" w:rsidR="00474312" w:rsidRPr="00F91100" w:rsidRDefault="0060521D">
            <w:pPr>
              <w:autoSpaceDE w:val="0"/>
              <w:autoSpaceDN w:val="0"/>
              <w:spacing w:before="76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F9110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:rsidRPr="00233200" w14:paraId="3D0A7F03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E8E73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B9A50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B9BF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A652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8A6D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5A687" w14:textId="47E914DE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5EC3" w14:textId="77777777" w:rsidR="00474312" w:rsidRPr="00F9110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F2A30E2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4A56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</w:tbl>
    <w:p w14:paraId="56B771A7" w14:textId="77777777" w:rsidR="00474312" w:rsidRPr="00F91100" w:rsidRDefault="00474312">
      <w:pPr>
        <w:autoSpaceDE w:val="0"/>
        <w:autoSpaceDN w:val="0"/>
        <w:spacing w:after="0" w:line="14" w:lineRule="exact"/>
        <w:rPr>
          <w:lang w:val="ru-RU"/>
        </w:rPr>
      </w:pPr>
    </w:p>
    <w:p w14:paraId="568FEC28" w14:textId="77777777" w:rsidR="00474312" w:rsidRPr="00F91100" w:rsidRDefault="00474312">
      <w:pPr>
        <w:rPr>
          <w:lang w:val="ru-RU"/>
        </w:rPr>
        <w:sectPr w:rsidR="00474312" w:rsidRPr="00F91100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A63A839" w14:textId="77777777" w:rsidR="00474312" w:rsidRPr="00F91100" w:rsidRDefault="0047431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:rsidRPr="00233200" w14:paraId="1AE0756E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98FEA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2CB7E" w14:textId="77777777" w:rsidR="00474312" w:rsidRPr="00F9110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55F3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19A0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F572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F9E75" w14:textId="53D25FD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AAD2" w14:textId="77777777" w:rsidR="00474312" w:rsidRPr="00BC44BE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возможных ошибок в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вычислениях по алгоритму, при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нахождении значения числового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выражения. </w:t>
            </w:r>
            <w:r w:rsidRPr="00BC44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Оценка рациональности </w:t>
            </w:r>
            <w:r w:rsidRPr="00BC44BE">
              <w:rPr>
                <w:lang w:val="ru-RU"/>
              </w:rPr>
              <w:br/>
            </w:r>
            <w:r w:rsidRPr="00BC44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вычисления. Проверка хода и результата выполнения действия;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0C1C99" w14:textId="77777777" w:rsidR="00474312" w:rsidRPr="00F9110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1D90C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233200" w14:paraId="06EE72B8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5CF29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91555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Проверка результата вычисления (прикидка или оценка результата, обратное действие, применение алгоритма, использование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калькулятора).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5BF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9A0EC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576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9B455" w14:textId="48B48B9C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80284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трёхзначных чисел, деления с остатком, установления порядка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действий при нахождении значения числового выражения;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F54011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Самооценка с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7BC44" w14:textId="77777777" w:rsidR="00474312" w:rsidRPr="00F9110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233200" w14:paraId="45A55C54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3B38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BA5E6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8508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735E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6C8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BA5E6" w14:textId="515CAFD8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826E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умножения/деления на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круглое число, деления чисел подбором;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B8FDD5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E7FB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4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uravneniia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-16974/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neizvestnogo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delimogo</w:t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-15969</w:t>
            </w:r>
          </w:p>
        </w:tc>
      </w:tr>
      <w:tr w:rsidR="00474312" w14:paraId="0CF0206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3D0BD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BD4C7" w14:textId="77777777" w:rsidR="00474312" w:rsidRPr="00F91100" w:rsidRDefault="0060521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EA25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F1D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7D5B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D96F5" w14:textId="6BD2D8F1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50810" w14:textId="77777777" w:rsidR="00474312" w:rsidRPr="00F9110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терминологии;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7321E2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7AD4D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4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https://www.yaklass.ru/p/matematika/3-klass/uravneniia-16974/nakhozhdenie-neizvestnogo-delimogo-15969</w:t>
            </w:r>
          </w:p>
        </w:tc>
      </w:tr>
      <w:tr w:rsidR="00474312" w14:paraId="6AA6AA1B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85A4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B2E9F" w14:textId="77777777" w:rsidR="00474312" w:rsidRPr="00F9110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Порядок действий в  числовом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выражении, значение числового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выражения, содержащего </w:t>
            </w:r>
            <w:r w:rsidRPr="00F91100">
              <w:rPr>
                <w:lang w:val="ru-RU"/>
              </w:rPr>
              <w:br/>
            </w:r>
            <w:r w:rsidRPr="00F9110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84B2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8C6C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E9A6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75B81" w14:textId="12D98FD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E5322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относительно набора математических объектов (чисел, величин, числовых выражений, геометрических фигур);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F80F14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72F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https://resh.edu.ru/subject/lesson/3747/start/</w:t>
            </w:r>
          </w:p>
        </w:tc>
      </w:tr>
      <w:tr w:rsidR="00474312" w:rsidRPr="00233200" w14:paraId="0541A3F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8B630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203E4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BFB0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8F92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C2CC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FC58A" w14:textId="3F6FC901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9F0E3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Прикидка результата выполнения действия;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0AFF51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1B1DF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/5238/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74312" w14:paraId="3FF42EBD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CCA92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41C94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935E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6AEF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3532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B0BEA" w14:textId="3E7EF10C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4E1AE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относительно набора математических объектов (чисел, величин, числовых выражений, геометрических фигур);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F2A99A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1472C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https://resh.edu.ru/subject/lesson/5687/start/</w:t>
            </w:r>
          </w:p>
        </w:tc>
      </w:tr>
      <w:tr w:rsidR="00474312" w:rsidRPr="00233200" w14:paraId="5E856C21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1D4A4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75218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55D9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4B29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4160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D2BAF" w14:textId="26F2305A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1B40F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659B57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4FDB2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:rsidRPr="00233200" w14:paraId="51C6E220" w14:textId="77777777">
        <w:trPr>
          <w:trHeight w:hRule="exact" w:val="11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21F5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9B914" w14:textId="77777777" w:rsidR="00474312" w:rsidRDefault="0060521D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 однозначное уголком.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Деление суммы на число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E17F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B626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B28A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2F4E4" w14:textId="3435C21D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9BC74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закономерностей, общего и различного в ходе выполнения действий одной ступени (сложения-вычитания, умножения-деления);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08F57A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6D45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4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trekhznachnye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tysiachi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-17111/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vypolniaem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umnozhenie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trekhznachnogo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odnoznachnoe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_-16616</w:t>
            </w:r>
          </w:p>
        </w:tc>
      </w:tr>
      <w:tr w:rsidR="00474312" w14:paraId="4DA05B15" w14:textId="77777777">
        <w:trPr>
          <w:trHeight w:hRule="exact" w:val="32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DC92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9D93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1834" w14:textId="77777777" w:rsidR="00474312" w:rsidRDefault="00474312"/>
        </w:tc>
      </w:tr>
    </w:tbl>
    <w:p w14:paraId="1BD30674" w14:textId="77777777" w:rsidR="00474312" w:rsidRDefault="00474312">
      <w:pPr>
        <w:autoSpaceDE w:val="0"/>
        <w:autoSpaceDN w:val="0"/>
        <w:spacing w:after="0" w:line="14" w:lineRule="exact"/>
      </w:pPr>
    </w:p>
    <w:p w14:paraId="09AB511B" w14:textId="77777777" w:rsidR="00474312" w:rsidRDefault="00474312">
      <w:pPr>
        <w:sectPr w:rsidR="00474312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C533EC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483B622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CBE3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474312" w:rsidRPr="00233200" w14:paraId="5CC3F78E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2831C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A171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отношений, представление на модели, планирование хода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арифметическим способом.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A1E7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0118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D2E6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9EE67" w14:textId="0D64AF13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B95C0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нахождение одной из трёх взаимосвязанных величин при решении задач («на движение», «на работу» и пр.);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ACA04C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4A44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/5696/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474312" w14:paraId="61721614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CEF28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FB2F0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Задачи на 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арифметических действий (в том числе деления с остатком), отношений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(больше/меньше на/в), зависимостей (купля-продажа, расчёт времени,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количества), на  сравнение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(разностное, кратное).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0802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0046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670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76886" w14:textId="6A9D2BE4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1C582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восстановление хода решения задачи по числовому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выражению или другой записи её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решения. Сравнение задач.</w:t>
            </w:r>
          </w:p>
          <w:p w14:paraId="2382C420" w14:textId="77777777" w:rsidR="00474312" w:rsidRPr="004771F0" w:rsidRDefault="0060521D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Формулирование полного и краткого ответа к задаче, анализ возможности другого ответа или другого способа его получения;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AAC66E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5CC1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13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https://www.yaklass.ru/p/matematika/3-klass/-na-i-v-16491/bolshe-na-bolshe-v-menshe-na-menshe-v-15962</w:t>
            </w:r>
          </w:p>
        </w:tc>
      </w:tr>
      <w:tr w:rsidR="00474312" w:rsidRPr="00233200" w14:paraId="5747F0B8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5DF6B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90A1F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Запись решения задачи по действиям и с  помощью числового выражения.</w:t>
            </w:r>
          </w:p>
          <w:p w14:paraId="45A64A03" w14:textId="77777777" w:rsidR="00474312" w:rsidRPr="004771F0" w:rsidRDefault="0060521D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решения и оценка полученного результата.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22D9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B747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FA9B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729A" w14:textId="2AA9A850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F3C82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формулировкой условия,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задач на деление с остатком, задач,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иллюстрирующих смысл умножения суммы на число; оформление разных способов решения задачи (например, приведение к единице,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сравнение); поиск всех решений;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213AC5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Контрольная работа;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84E7C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-16491/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uvelichit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uvelichit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umenshit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umenshit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-15959</w:t>
            </w:r>
          </w:p>
        </w:tc>
      </w:tr>
      <w:tr w:rsidR="00474312" w:rsidRPr="00233200" w14:paraId="0D7AAD46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A9E7A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EB425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1B2CE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547A0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A73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06D2C" w14:textId="49AAE0C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937C9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доли величины.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Сравнение долей одной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величины;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4DC4CF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Практическая работа;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3E1CF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nakhodim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ot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-15966 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sravnivaem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doli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-15967</w:t>
            </w:r>
          </w:p>
        </w:tc>
      </w:tr>
      <w:tr w:rsidR="00474312" w14:paraId="644387EF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61FA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87573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E9052" w14:textId="77777777" w:rsidR="00474312" w:rsidRDefault="00474312"/>
        </w:tc>
      </w:tr>
      <w:tr w:rsidR="00474312" w:rsidRPr="00233200" w14:paraId="01D14BA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2B61E" w14:textId="77777777" w:rsidR="00474312" w:rsidRPr="004771F0" w:rsidRDefault="0060521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474312" w14:paraId="0F3388F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02CB2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F7923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727B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B051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0633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AC64A" w14:textId="3B7DF25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5DD2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54"/>
              <w:jc w:val="both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Исследование объектов окружающего мира: сопоставление их с изученными геометрическими формами;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31D398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516D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:rsidRPr="00233200" w14:paraId="38A93F0C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9E7FC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5853D" w14:textId="77777777" w:rsidR="00474312" w:rsidRPr="004771F0" w:rsidRDefault="0060521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55511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5A3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150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52707" w14:textId="69C77282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6F295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измерительные действия при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построении прямоугольников, квадратов с заданными свойствами (длина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стороны, значение периметра, площади); определение размеров предметов на глаз с последующей проверкой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измерением;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E15436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88BD5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:rsidRPr="00233200" w14:paraId="3E3A7062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92F0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EA64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Измерение площади,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результата измерения в квадратных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DB2B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D7BF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9344E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670F" w14:textId="2380E32F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6724F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площади прямоугольника, квадрата, составление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равенства при вычислении площади прямоугольника (квадрата);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7BFB98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Письменный контроль;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FC737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figury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priamougolnika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-16351</w:t>
            </w:r>
          </w:p>
        </w:tc>
      </w:tr>
    </w:tbl>
    <w:p w14:paraId="62F62C8D" w14:textId="77777777" w:rsidR="00474312" w:rsidRPr="004771F0" w:rsidRDefault="00474312">
      <w:pPr>
        <w:autoSpaceDE w:val="0"/>
        <w:autoSpaceDN w:val="0"/>
        <w:spacing w:after="0" w:line="14" w:lineRule="exact"/>
        <w:rPr>
          <w:lang w:val="ru-RU"/>
        </w:rPr>
      </w:pPr>
    </w:p>
    <w:p w14:paraId="19180BF8" w14:textId="77777777" w:rsidR="00474312" w:rsidRPr="004771F0" w:rsidRDefault="00474312">
      <w:pPr>
        <w:rPr>
          <w:lang w:val="ru-RU"/>
        </w:rPr>
        <w:sectPr w:rsidR="00474312" w:rsidRPr="004771F0">
          <w:pgSz w:w="16840" w:h="11900"/>
          <w:pgMar w:top="284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8FEE67" w14:textId="77777777" w:rsidR="00474312" w:rsidRPr="004771F0" w:rsidRDefault="0047431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:rsidRPr="00233200" w14:paraId="4670182E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9BFEF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4F77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72A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E59B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493E7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AD744" w14:textId="22984284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11715" w14:textId="77777777" w:rsidR="00474312" w:rsidRPr="004771F0" w:rsidRDefault="0060521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работы: сравнение фигур по площади, периметру, сравнение однородных величин;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BF5021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1D11D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/3-</w:t>
            </w:r>
            <w:r w:rsidRPr="004771F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nakhozhdenie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ploshchadi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figury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priamougolnika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-16351</w:t>
            </w:r>
          </w:p>
        </w:tc>
      </w:tr>
      <w:tr w:rsidR="00474312" w14:paraId="0B25CBF0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C83F6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F59BE" w14:textId="77777777" w:rsidR="00474312" w:rsidRDefault="0060521D">
            <w:pPr>
              <w:autoSpaceDE w:val="0"/>
              <w:autoSpaceDN w:val="0"/>
              <w:spacing w:before="78" w:after="0" w:line="252" w:lineRule="auto"/>
              <w:ind w:left="72" w:right="432"/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значением площади.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Сравнение площадей фигур с помощью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2C50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CC8A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A69E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EE9AA" w14:textId="463C7D85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6F1B5" w14:textId="77777777" w:rsidR="00474312" w:rsidRPr="004771F0" w:rsidRDefault="0060521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 из бумаги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геометрической фигуры с заданной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длиной стороны (значением периметра, площади). Мысленное представление и экспериментальная проверка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возможности конструирования заданной геометрической фигуры;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E36327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FA410" w14:textId="77777777" w:rsidR="00474312" w:rsidRDefault="0060521D">
            <w:pPr>
              <w:autoSpaceDE w:val="0"/>
              <w:autoSpaceDN w:val="0"/>
              <w:spacing w:before="78" w:after="0" w:line="247" w:lineRule="auto"/>
              <w:ind w:left="74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https://www.yaklass.ru/p/matematika/3-klass/ploshchad-16350/edinitcy-izmereniia-ploshchadi-16352</w:t>
            </w:r>
          </w:p>
        </w:tc>
      </w:tr>
      <w:tr w:rsidR="00474312" w14:paraId="3807A408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D6CA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E6B4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590FB" w14:textId="77777777" w:rsidR="00474312" w:rsidRDefault="00474312"/>
        </w:tc>
      </w:tr>
      <w:tr w:rsidR="00474312" w14:paraId="02E613A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C9F4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474312" w14:paraId="23FF693C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C8006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85347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FA74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04800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6E43F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EF9DD" w14:textId="19A840A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56DF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математических понятий и фактов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окружающей действительности.</w:t>
            </w:r>
          </w:p>
          <w:p w14:paraId="7F457CB4" w14:textId="77777777" w:rsidR="00474312" w:rsidRPr="004771F0" w:rsidRDefault="0060521D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Примеры ситуаций, которые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целесообразно формулировать на языке математики, объяснять и доказывать математическими средствами;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E0179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5101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4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https://www.yaklass.ru/p/matematika/3-klass/kalendar-16263</w:t>
            </w:r>
          </w:p>
        </w:tc>
      </w:tr>
      <w:tr w:rsidR="00474312" w14:paraId="1DF6220E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4DC6B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8C27F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утверждения: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конструирование, проверка.</w:t>
            </w:r>
          </w:p>
          <w:p w14:paraId="5A8A62DE" w14:textId="77777777" w:rsidR="00474312" w:rsidRPr="004771F0" w:rsidRDefault="0060521D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Логические рассуждения со связками«если …, то …», «поэтому», «значит».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FCB9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2641B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72A2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861C0" w14:textId="66C5A26E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ABED8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терминологии для описания сюжетной ситуации, отношений и зависимостей;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6831DF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E03D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2A8FB300" w14:textId="77777777">
        <w:trPr>
          <w:trHeight w:hRule="exact" w:val="19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52990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82ED0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выполнения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заданий информации, представленной в таблицах с данными о реальных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процессах и явлениях окружающего мира (например, расписание уроков, движения автобусов, поездов);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внесение данных в таблицу;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дополнение чертежа данными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8AF91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4048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E6106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CDC93" w14:textId="46F54CA6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6D27E" w14:textId="77777777" w:rsidR="00474312" w:rsidRPr="004771F0" w:rsidRDefault="0060521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 в предложенной ситуации для разрешения проблемы (или ответа на вопрос);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35CC25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6CE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56772E9C" w14:textId="77777777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D075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3FA0F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 основе результатов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CFE5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566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1FC3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378C" w14:textId="4B8A4B5B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0DBD6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математической записи.</w:t>
            </w:r>
          </w:p>
          <w:p w14:paraId="273E82C0" w14:textId="77777777" w:rsidR="00474312" w:rsidRPr="004771F0" w:rsidRDefault="0060521D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утверждения на основе информации, представленной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текстовой форме, использование связок« если …, то …», «поэтому», «значит»;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2AC9B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8E2F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</w:tbl>
    <w:p w14:paraId="35440890" w14:textId="77777777" w:rsidR="00474312" w:rsidRDefault="00474312">
      <w:pPr>
        <w:autoSpaceDE w:val="0"/>
        <w:autoSpaceDN w:val="0"/>
        <w:spacing w:after="0" w:line="14" w:lineRule="exact"/>
      </w:pPr>
    </w:p>
    <w:p w14:paraId="0E0959C0" w14:textId="77777777" w:rsidR="00474312" w:rsidRDefault="00474312">
      <w:pPr>
        <w:sectPr w:rsidR="00474312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7C4E1A3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954"/>
        <w:gridCol w:w="528"/>
        <w:gridCol w:w="1106"/>
        <w:gridCol w:w="1140"/>
        <w:gridCol w:w="864"/>
        <w:gridCol w:w="2894"/>
        <w:gridCol w:w="2124"/>
        <w:gridCol w:w="3424"/>
      </w:tblGrid>
      <w:tr w:rsidR="00474312" w14:paraId="31D554E8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0D73E" w14:textId="77777777" w:rsidR="00474312" w:rsidRDefault="0060521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E6C18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Формализованное описание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последовательности действий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(инструкция, план, схема, алгоритм).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5B741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3E69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3297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AB3EA" w14:textId="1379ADBD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4F13F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Работа по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алгоритму. Установление соответствия между разными способами представления информации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(иллюстрация, текст, таблица).</w:t>
            </w:r>
          </w:p>
          <w:p w14:paraId="4CF7E48A" w14:textId="77777777" w:rsidR="00474312" w:rsidRPr="004771F0" w:rsidRDefault="0060521D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умножения. Решение простейших комбинаторных и логических задач;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075620" w14:textId="77777777" w:rsidR="00474312" w:rsidRDefault="0060521D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 Тестирование;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FFB36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1491CB21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71FB9" w14:textId="77777777" w:rsidR="00474312" w:rsidRDefault="0060521D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8D512" w14:textId="77777777" w:rsidR="00474312" w:rsidRPr="004771F0" w:rsidRDefault="0060521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письменных вычислений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(сложение, вычитание,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FDB7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C17B7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6B733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0069" w14:textId="3E0AF0AB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F90A9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результата вычисления по алгоритму;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8D9F67" w14:textId="77777777" w:rsidR="00474312" w:rsidRDefault="0060521D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8FD7F" w14:textId="77777777" w:rsidR="00474312" w:rsidRDefault="0060521D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14:paraId="3C3DDB97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A6A3C" w14:textId="77777777" w:rsidR="00474312" w:rsidRDefault="0060521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A50F2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Столбчатая диаграмма: чтение,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данных для решения учебных и практических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022E4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74989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CFC4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67AF8" w14:textId="44BFB520" w:rsidR="00474312" w:rsidRDefault="00474312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853D6" w14:textId="77777777" w:rsidR="00474312" w:rsidRPr="004771F0" w:rsidRDefault="0060521D">
            <w:pPr>
              <w:autoSpaceDE w:val="0"/>
              <w:autoSpaceDN w:val="0"/>
              <w:spacing w:before="76" w:after="0" w:line="250" w:lineRule="auto"/>
              <w:ind w:left="72" w:right="340"/>
              <w:jc w:val="both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символы, знаки, пиктограммы; их использование в повседневной жизни и в математике;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A5071D" w14:textId="77777777" w:rsidR="00474312" w:rsidRDefault="0060521D">
            <w:pPr>
              <w:autoSpaceDE w:val="0"/>
              <w:autoSpaceDN w:val="0"/>
              <w:spacing w:before="76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 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EE397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https://uchi.ru/teachers/hometasks/new</w:t>
            </w:r>
          </w:p>
        </w:tc>
      </w:tr>
      <w:tr w:rsidR="00474312" w:rsidRPr="00233200" w14:paraId="60423BEC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117D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B5E4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B9843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D112A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85565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0D50F" w14:textId="099460C6" w:rsidR="00474312" w:rsidRDefault="00474312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AAAB1" w14:textId="77777777" w:rsidR="00474312" w:rsidRPr="004771F0" w:rsidRDefault="0060521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сравнение, интерпретация,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в решении данных,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представленных в табличной форме (на диаграмме);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C32717" w14:textId="77777777" w:rsidR="00474312" w:rsidRPr="004771F0" w:rsidRDefault="0060521D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Зачет;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F4837" w14:textId="77777777" w:rsidR="00474312" w:rsidRPr="004771F0" w:rsidRDefault="0060521D">
            <w:pPr>
              <w:autoSpaceDE w:val="0"/>
              <w:autoSpaceDN w:val="0"/>
              <w:spacing w:before="7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hometasks</w:t>
            </w: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new</w:t>
            </w:r>
          </w:p>
        </w:tc>
      </w:tr>
      <w:tr w:rsidR="00474312" w14:paraId="18AC27F5" w14:textId="77777777">
        <w:trPr>
          <w:trHeight w:hRule="exact" w:val="350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1B3AF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73072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A4028" w14:textId="77777777" w:rsidR="00474312" w:rsidRDefault="00474312"/>
        </w:tc>
      </w:tr>
      <w:tr w:rsidR="00474312" w14:paraId="08B16A03" w14:textId="77777777">
        <w:trPr>
          <w:trHeight w:hRule="exact" w:val="348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5AB49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8DBB8" w14:textId="77777777" w:rsidR="00474312" w:rsidRDefault="006052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217A1" w14:textId="77777777" w:rsidR="00474312" w:rsidRDefault="00474312"/>
        </w:tc>
      </w:tr>
      <w:tr w:rsidR="00474312" w14:paraId="59E20B0F" w14:textId="77777777">
        <w:trPr>
          <w:trHeight w:hRule="exact" w:val="520"/>
        </w:trPr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CA592" w14:textId="77777777" w:rsidR="00474312" w:rsidRPr="004771F0" w:rsidRDefault="0060521D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9985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66818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4652" w14:textId="77777777" w:rsidR="00474312" w:rsidRDefault="0060521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A9D52" w14:textId="77777777" w:rsidR="00474312" w:rsidRDefault="00474312"/>
        </w:tc>
      </w:tr>
    </w:tbl>
    <w:p w14:paraId="4FCF2819" w14:textId="77777777" w:rsidR="00474312" w:rsidRDefault="00474312">
      <w:pPr>
        <w:autoSpaceDE w:val="0"/>
        <w:autoSpaceDN w:val="0"/>
        <w:spacing w:after="0" w:line="14" w:lineRule="exact"/>
      </w:pPr>
    </w:p>
    <w:p w14:paraId="639CAE57" w14:textId="77777777" w:rsidR="00474312" w:rsidRDefault="00474312"/>
    <w:p w14:paraId="7FCBDAEB" w14:textId="77777777" w:rsidR="00FB5D0D" w:rsidRDefault="00FB5D0D"/>
    <w:p w14:paraId="20F09CCE" w14:textId="77777777" w:rsidR="00FB5D0D" w:rsidRDefault="00FB5D0D"/>
    <w:p w14:paraId="56A9697B" w14:textId="77777777" w:rsidR="00FB5D0D" w:rsidRDefault="00FB5D0D"/>
    <w:p w14:paraId="126834CE" w14:textId="77777777" w:rsidR="00FB5D0D" w:rsidRDefault="00FB5D0D"/>
    <w:p w14:paraId="238521EE" w14:textId="77777777" w:rsidR="00FB5D0D" w:rsidRDefault="00FB5D0D"/>
    <w:p w14:paraId="77EFBE46" w14:textId="77777777" w:rsidR="00FB5D0D" w:rsidRDefault="00FB5D0D"/>
    <w:p w14:paraId="5D2ABF3F" w14:textId="77777777" w:rsidR="00FB5D0D" w:rsidRDefault="00FB5D0D"/>
    <w:p w14:paraId="742C6C39" w14:textId="4B1C6472" w:rsidR="00FB5D0D" w:rsidRPr="00FB5D0D" w:rsidRDefault="00FB5D0D" w:rsidP="00FB5D0D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FB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Тематическое планирование 3 класс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финансовая грамотность</w:t>
      </w:r>
    </w:p>
    <w:tbl>
      <w:tblPr>
        <w:tblW w:w="15620" w:type="dxa"/>
        <w:tblInd w:w="-111" w:type="dxa"/>
        <w:tblCellMar>
          <w:top w:w="12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623"/>
        <w:gridCol w:w="983"/>
        <w:gridCol w:w="860"/>
        <w:gridCol w:w="56"/>
        <w:gridCol w:w="497"/>
        <w:gridCol w:w="63"/>
        <w:gridCol w:w="634"/>
        <w:gridCol w:w="74"/>
        <w:gridCol w:w="485"/>
        <w:gridCol w:w="84"/>
        <w:gridCol w:w="610"/>
        <w:gridCol w:w="98"/>
        <w:gridCol w:w="3135"/>
        <w:gridCol w:w="124"/>
        <w:gridCol w:w="1848"/>
        <w:gridCol w:w="3885"/>
      </w:tblGrid>
      <w:tr w:rsidR="00FB5D0D" w:rsidRPr="00FB5D0D" w14:paraId="48DEB93F" w14:textId="77777777" w:rsidTr="00FB5D0D">
        <w:trPr>
          <w:trHeight w:val="2499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A9D6" w14:textId="77777777" w:rsidR="00FB5D0D" w:rsidRPr="00FB5D0D" w:rsidRDefault="00FB5D0D" w:rsidP="00FB5D0D">
            <w:pPr>
              <w:spacing w:after="2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№  </w:t>
            </w:r>
          </w:p>
          <w:p w14:paraId="36C05C9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п/п  </w:t>
            </w:r>
          </w:p>
        </w:tc>
        <w:tc>
          <w:tcPr>
            <w:tcW w:w="35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211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 </w:t>
            </w: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F015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 го 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56F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кон тро льн ые раб оты  </w:t>
            </w:r>
          </w:p>
        </w:tc>
        <w:tc>
          <w:tcPr>
            <w:tcW w:w="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A662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пр ак ти чес ки</w:t>
            </w:r>
          </w:p>
          <w:p w14:paraId="22C3CBF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е </w:t>
            </w:r>
          </w:p>
          <w:p w14:paraId="4C750F8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ра бо ты 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D85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Дат</w:t>
            </w:r>
          </w:p>
          <w:p w14:paraId="69D7C9C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а </w:t>
            </w:r>
          </w:p>
          <w:p w14:paraId="1664F180" w14:textId="77777777" w:rsidR="00FB5D0D" w:rsidRPr="00FB5D0D" w:rsidRDefault="00FB5D0D" w:rsidP="00FB5D0D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изуч</w:t>
            </w:r>
          </w:p>
          <w:p w14:paraId="399167EF" w14:textId="77777777" w:rsidR="00FB5D0D" w:rsidRPr="00FB5D0D" w:rsidRDefault="00FB5D0D" w:rsidP="00FB5D0D">
            <w:pPr>
              <w:spacing w:after="15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ени</w:t>
            </w:r>
          </w:p>
          <w:p w14:paraId="1A4D0AA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я  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5F7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Виды деятельности 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436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Виды, формы контроля 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6A1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 </w:t>
            </w:r>
          </w:p>
        </w:tc>
      </w:tr>
      <w:tr w:rsidR="00FB5D0D" w:rsidRPr="00FB5D0D" w14:paraId="2468C8F6" w14:textId="77777777" w:rsidTr="00FB5D0D">
        <w:trPr>
          <w:trHeight w:val="3325"/>
        </w:trPr>
        <w:tc>
          <w:tcPr>
            <w:tcW w:w="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702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3522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FA9B" w14:textId="77777777" w:rsidR="00FB5D0D" w:rsidRPr="00FB5D0D" w:rsidRDefault="00FB5D0D" w:rsidP="00FB5D0D">
            <w:pPr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Что такое деньги и какими они бывают (17ч) </w:t>
            </w:r>
          </w:p>
          <w:p w14:paraId="42A9EADE" w14:textId="416BA364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Что такое деньги и откуда они взял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ис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ь. Обмен товарами.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297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1D9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FAE7" w14:textId="77777777" w:rsidR="00FB5D0D" w:rsidRPr="00FB5D0D" w:rsidRDefault="00FB5D0D" w:rsidP="00FB5D0D">
            <w:pPr>
              <w:spacing w:after="0" w:line="259" w:lineRule="auto"/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E5F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1407" w14:textId="77777777" w:rsidR="00FB5D0D" w:rsidRPr="00FB5D0D" w:rsidRDefault="00FB5D0D" w:rsidP="00B43208">
            <w:pPr>
              <w:numPr>
                <w:ilvl w:val="0"/>
                <w:numId w:val="7"/>
              </w:numPr>
              <w:spacing w:after="0" w:line="259" w:lineRule="auto"/>
              <w:ind w:right="2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6E0F3193" w14:textId="77777777" w:rsidR="00FB5D0D" w:rsidRPr="00FB5D0D" w:rsidRDefault="00FB5D0D" w:rsidP="00FB5D0D">
            <w:pPr>
              <w:spacing w:after="27" w:line="25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57EDB6DB" w14:textId="77777777" w:rsidR="00FB5D0D" w:rsidRPr="00FB5D0D" w:rsidRDefault="00FB5D0D" w:rsidP="00B43208">
            <w:pPr>
              <w:numPr>
                <w:ilvl w:val="0"/>
                <w:numId w:val="7"/>
              </w:numPr>
              <w:spacing w:after="0" w:line="259" w:lineRule="auto"/>
              <w:ind w:right="2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E37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Выставка рисунков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72B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AE0EDE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4213E12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FB1896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8F043E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 tm_source=email&amp;utm_medium=em ail&amp;utm_campaign=1089&amp;utm_cont</w:t>
            </w:r>
          </w:p>
        </w:tc>
      </w:tr>
      <w:tr w:rsidR="00FB5D0D" w:rsidRPr="00FB5D0D" w14:paraId="49D906E6" w14:textId="77777777" w:rsidTr="00FB5D0D">
        <w:tblPrEx>
          <w:tblCellMar>
            <w:top w:w="9" w:type="dxa"/>
            <w:right w:w="84" w:type="dxa"/>
          </w:tblCellMar>
        </w:tblPrEx>
        <w:trPr>
          <w:trHeight w:val="355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DF3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30ED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B5D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C28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B5D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DC9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08CF" w14:textId="77777777" w:rsidR="00FB5D0D" w:rsidRPr="00FB5D0D" w:rsidRDefault="00FB5D0D" w:rsidP="00FB5D0D">
            <w:pPr>
              <w:spacing w:after="0" w:line="27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последовательность действий. </w:t>
            </w:r>
          </w:p>
          <w:p w14:paraId="53E7CE61" w14:textId="77777777" w:rsidR="00FB5D0D" w:rsidRPr="00FB5D0D" w:rsidRDefault="00FB5D0D" w:rsidP="00B43208">
            <w:pPr>
              <w:numPr>
                <w:ilvl w:val="0"/>
                <w:numId w:val="8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7EE54FB4" w14:textId="77777777" w:rsidR="00FB5D0D" w:rsidRPr="00FB5D0D" w:rsidRDefault="00FB5D0D" w:rsidP="00B43208">
            <w:pPr>
              <w:numPr>
                <w:ilvl w:val="0"/>
                <w:numId w:val="8"/>
              </w:numPr>
              <w:spacing w:after="21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3E2F9EE2" w14:textId="77777777" w:rsidR="00FB5D0D" w:rsidRPr="00FB5D0D" w:rsidRDefault="00FB5D0D" w:rsidP="00B43208">
            <w:pPr>
              <w:numPr>
                <w:ilvl w:val="0"/>
                <w:numId w:val="8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43EF0C8F" w14:textId="77777777" w:rsidR="00FB5D0D" w:rsidRPr="00FB5D0D" w:rsidRDefault="00FB5D0D" w:rsidP="00B43208">
            <w:pPr>
              <w:numPr>
                <w:ilvl w:val="0"/>
                <w:numId w:val="8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44C1963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057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6A4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ent=article </w:t>
            </w:r>
          </w:p>
          <w:p w14:paraId="187489D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1C0891A3" w14:textId="77777777" w:rsidTr="00FB5D0D">
        <w:tblPrEx>
          <w:tblCellMar>
            <w:top w:w="9" w:type="dxa"/>
            <w:right w:w="84" w:type="dxa"/>
          </w:tblCellMar>
        </w:tblPrEx>
        <w:trPr>
          <w:trHeight w:val="456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80D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B4E8" w14:textId="77777777" w:rsidR="00FB5D0D" w:rsidRPr="00FB5D0D" w:rsidRDefault="00FB5D0D" w:rsidP="00FB5D0D">
            <w:pPr>
              <w:spacing w:after="43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Что такое деньги и откуда они взялись. Появление первых </w:t>
            </w:r>
          </w:p>
          <w:p w14:paraId="6F95001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денег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946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EF3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E89A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35F0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086F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12" w:line="265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формулировать цель деятельности с помощью педагога. </w:t>
            </w:r>
          </w:p>
          <w:p w14:paraId="001778C6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1F80ED5E" w14:textId="77777777" w:rsidR="00FB5D0D" w:rsidRPr="00FB5D0D" w:rsidRDefault="00FB5D0D" w:rsidP="00FB5D0D">
            <w:pPr>
              <w:spacing w:after="18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301EF3C9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0" w:line="284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2E7B35D2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24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47CC7DEC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21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0B07AF43" w14:textId="77777777" w:rsidR="00FB5D0D" w:rsidRPr="00FB5D0D" w:rsidRDefault="00FB5D0D" w:rsidP="00B43208">
            <w:pPr>
              <w:numPr>
                <w:ilvl w:val="0"/>
                <w:numId w:val="9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40DB5FB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39D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9E3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A2E700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28CCAC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E4B44E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89E1B64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148DB94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5755AA30" w14:textId="77777777" w:rsidTr="00FB5D0D">
        <w:tblPrEx>
          <w:tblCellMar>
            <w:top w:w="9" w:type="dxa"/>
            <w:right w:w="84" w:type="dxa"/>
          </w:tblCellMar>
        </w:tblPrEx>
        <w:trPr>
          <w:trHeight w:val="22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D55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03C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Что такое деньги и откуда они взялись. Появление монет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DEAB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7CB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5135" w14:textId="77777777" w:rsidR="00FB5D0D" w:rsidRPr="00FB5D0D" w:rsidRDefault="00FB5D0D" w:rsidP="00FB5D0D">
            <w:p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358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6CA" w14:textId="77777777" w:rsidR="00FB5D0D" w:rsidRPr="00FB5D0D" w:rsidRDefault="00FB5D0D" w:rsidP="00B43208">
            <w:pPr>
              <w:numPr>
                <w:ilvl w:val="0"/>
                <w:numId w:val="10"/>
              </w:numPr>
              <w:spacing w:after="0" w:line="28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выражать свои мысли. </w:t>
            </w:r>
          </w:p>
          <w:p w14:paraId="5B873F6F" w14:textId="77777777" w:rsidR="00FB5D0D" w:rsidRPr="00FB5D0D" w:rsidRDefault="00FB5D0D" w:rsidP="00B43208">
            <w:pPr>
              <w:numPr>
                <w:ilvl w:val="0"/>
                <w:numId w:val="10"/>
              </w:numPr>
              <w:spacing w:after="27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объяснять свое </w:t>
            </w:r>
          </w:p>
          <w:p w14:paraId="6E996D2C" w14:textId="77777777" w:rsidR="00FB5D0D" w:rsidRPr="00FB5D0D" w:rsidRDefault="00FB5D0D" w:rsidP="00FB5D0D">
            <w:pPr>
              <w:spacing w:after="3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несогласие и пытаться договариваться. </w:t>
            </w:r>
          </w:p>
          <w:p w14:paraId="0EFE27C0" w14:textId="77777777" w:rsidR="00FB5D0D" w:rsidRPr="00FB5D0D" w:rsidRDefault="00FB5D0D" w:rsidP="00B43208">
            <w:pPr>
              <w:numPr>
                <w:ilvl w:val="0"/>
                <w:numId w:val="1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выполнять </w:t>
            </w:r>
          </w:p>
          <w:p w14:paraId="4747A07B" w14:textId="77777777" w:rsidR="00FB5D0D" w:rsidRPr="00FB5D0D" w:rsidRDefault="00FB5D0D" w:rsidP="00FB5D0D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различные роли в группе </w:t>
            </w:r>
          </w:p>
          <w:p w14:paraId="21E45D3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(лидера, исполнителя, критика). Овладевать навыками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A1E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Создание презентации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169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  <w:p w14:paraId="6DBAA799" w14:textId="77777777" w:rsidR="00FB5D0D" w:rsidRPr="00FB5D0D" w:rsidRDefault="00FB5D0D" w:rsidP="00FB5D0D">
            <w:pPr>
              <w:spacing w:after="1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http://www.uchportal.ru/load/136 ttp://michurin.com/index.htm http://michurin.com/index.htm </w:t>
            </w:r>
          </w:p>
          <w:p w14:paraId="2CBC856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www.azbukafinansov.ru </w:t>
            </w:r>
          </w:p>
        </w:tc>
      </w:tr>
      <w:tr w:rsidR="00FB5D0D" w:rsidRPr="00FB5D0D" w14:paraId="784F430F" w14:textId="77777777" w:rsidTr="00FB5D0D">
        <w:tblPrEx>
          <w:tblCellMar>
            <w:top w:w="9" w:type="dxa"/>
            <w:left w:w="0" w:type="dxa"/>
          </w:tblCellMar>
        </w:tblPrEx>
        <w:trPr>
          <w:trHeight w:val="16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1B0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053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525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DBD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C9C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F53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67B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сотрудничества в  </w:t>
            </w:r>
          </w:p>
          <w:p w14:paraId="7869B3A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49B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649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0C8D11DD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1AF3068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C4476FC" w14:textId="77777777" w:rsidTr="00FB5D0D">
        <w:tblPrEx>
          <w:tblCellMar>
            <w:top w:w="9" w:type="dxa"/>
            <w:left w:w="0" w:type="dxa"/>
          </w:tblCellMar>
        </w:tblPrEx>
        <w:trPr>
          <w:trHeight w:val="68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8F9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4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AE229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государств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11F25" w14:textId="77777777" w:rsidR="00FB5D0D" w:rsidRPr="00FB5D0D" w:rsidRDefault="00FB5D0D" w:rsidP="00FB5D0D">
            <w:pPr>
              <w:spacing w:after="0" w:line="259" w:lineRule="auto"/>
              <w:ind w:right="-8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Что такое деньги и откуда они взялись. Первые монеты разных </w:t>
            </w:r>
          </w:p>
        </w:tc>
        <w:tc>
          <w:tcPr>
            <w:tcW w:w="9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C49BB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B98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7C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230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335C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2145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68D82D87" w14:textId="77777777" w:rsidR="00FB5D0D" w:rsidRPr="00FB5D0D" w:rsidRDefault="00FB5D0D" w:rsidP="00FB5D0D">
            <w:pPr>
              <w:spacing w:after="14" w:line="264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Ориентироваться в своей системе знаний. </w:t>
            </w:r>
          </w:p>
          <w:p w14:paraId="48578F99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Отличать новое от уже известного с помощью учителя. 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622CCE93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0" w:line="284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6BFDD01D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21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0325EC43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20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60E58667" w14:textId="77777777" w:rsidR="00FB5D0D" w:rsidRPr="00FB5D0D" w:rsidRDefault="00FB5D0D" w:rsidP="00B43208">
            <w:pPr>
              <w:numPr>
                <w:ilvl w:val="0"/>
                <w:numId w:val="1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606202D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139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FF0B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24E2BC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6BF14E0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34B1DE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3C661E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CA6F65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376D2D90" w14:textId="77777777" w:rsidTr="00FB5D0D">
        <w:tblPrEx>
          <w:tblCellMar>
            <w:top w:w="9" w:type="dxa"/>
            <w:left w:w="0" w:type="dxa"/>
          </w:tblCellMar>
        </w:tblPrEx>
        <w:trPr>
          <w:trHeight w:val="194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A18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5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74D0" w14:textId="77777777" w:rsidR="00FB5D0D" w:rsidRPr="00FB5D0D" w:rsidRDefault="00FB5D0D" w:rsidP="00FB5D0D">
            <w:pPr>
              <w:spacing w:after="0" w:line="27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Рассмотрим деньги поближе Устройство монеты. </w:t>
            </w:r>
          </w:p>
          <w:p w14:paraId="08280EF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73B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. 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165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EB09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9388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AB63" w14:textId="77777777" w:rsidR="00FB5D0D" w:rsidRPr="00FB5D0D" w:rsidRDefault="00FB5D0D" w:rsidP="00B43208">
            <w:pPr>
              <w:numPr>
                <w:ilvl w:val="0"/>
                <w:numId w:val="12"/>
              </w:numPr>
              <w:spacing w:after="0" w:line="259" w:lineRule="auto"/>
              <w:ind w:hanging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7848CCC7" w14:textId="77777777" w:rsidR="00FB5D0D" w:rsidRPr="00FB5D0D" w:rsidRDefault="00FB5D0D" w:rsidP="00FB5D0D">
            <w:pPr>
              <w:spacing w:after="19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1BE4EA01" w14:textId="77777777" w:rsidR="00FB5D0D" w:rsidRPr="00FB5D0D" w:rsidRDefault="00FB5D0D" w:rsidP="00B43208">
            <w:pPr>
              <w:numPr>
                <w:ilvl w:val="0"/>
                <w:numId w:val="12"/>
              </w:numPr>
              <w:spacing w:after="24" w:line="259" w:lineRule="auto"/>
              <w:ind w:hanging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37F1D7A5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53EAA005" w14:textId="77777777" w:rsidR="00FB5D0D" w:rsidRPr="00FB5D0D" w:rsidRDefault="00FB5D0D" w:rsidP="00B43208">
            <w:pPr>
              <w:numPr>
                <w:ilvl w:val="0"/>
                <w:numId w:val="12"/>
              </w:numPr>
              <w:spacing w:after="0" w:line="259" w:lineRule="auto"/>
              <w:ind w:hanging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B9C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F37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  <w:tr w:rsidR="00FB5D0D" w:rsidRPr="00FB5D0D" w14:paraId="6D783F43" w14:textId="77777777" w:rsidTr="00FB5D0D">
        <w:tblPrEx>
          <w:tblCellMar>
            <w:top w:w="9" w:type="dxa"/>
            <w:left w:w="0" w:type="dxa"/>
            <w:right w:w="23" w:type="dxa"/>
          </w:tblCellMar>
        </w:tblPrEx>
        <w:trPr>
          <w:trHeight w:val="27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077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256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39E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455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B5B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975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6DE7" w14:textId="77777777" w:rsidR="00FB5D0D" w:rsidRPr="00FB5D0D" w:rsidRDefault="00FB5D0D" w:rsidP="00FB5D0D">
            <w:pPr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свое предположение. </w:t>
            </w:r>
          </w:p>
          <w:p w14:paraId="7162D81C" w14:textId="77777777" w:rsidR="00FB5D0D" w:rsidRPr="00FB5D0D" w:rsidRDefault="00FB5D0D" w:rsidP="00B43208">
            <w:pPr>
              <w:numPr>
                <w:ilvl w:val="0"/>
                <w:numId w:val="13"/>
              </w:numPr>
              <w:spacing w:after="25" w:line="255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780995EA" w14:textId="77777777" w:rsidR="00FB5D0D" w:rsidRPr="00FB5D0D" w:rsidRDefault="00FB5D0D" w:rsidP="00B43208">
            <w:pPr>
              <w:numPr>
                <w:ilvl w:val="0"/>
                <w:numId w:val="13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22C93A01" w14:textId="77777777" w:rsidR="00FB5D0D" w:rsidRPr="00FB5D0D" w:rsidRDefault="00FB5D0D" w:rsidP="00B43208">
            <w:pPr>
              <w:numPr>
                <w:ilvl w:val="0"/>
                <w:numId w:val="13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1CC305E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BBC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65A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02DD55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95F2A1A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72DEEEB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22300AE5" w14:textId="77777777" w:rsidTr="00FB5D0D">
        <w:tblPrEx>
          <w:tblCellMar>
            <w:top w:w="9" w:type="dxa"/>
            <w:left w:w="0" w:type="dxa"/>
            <w:right w:w="23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DF7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6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578F" w14:textId="77777777" w:rsidR="00FB5D0D" w:rsidRPr="00FB5D0D" w:rsidRDefault="00FB5D0D" w:rsidP="00FB5D0D">
            <w:pPr>
              <w:tabs>
                <w:tab w:val="center" w:pos="723"/>
                <w:tab w:val="center" w:pos="1971"/>
                <w:tab w:val="center" w:pos="3054"/>
              </w:tabs>
              <w:spacing w:after="29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Рассмотрим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деньги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поближе</w:t>
            </w:r>
          </w:p>
          <w:p w14:paraId="3847CA7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Изобретение бумажных денег </w:t>
            </w:r>
          </w:p>
          <w:p w14:paraId="352DFB1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10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. 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A7A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50B0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516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5BC7" w14:textId="77777777" w:rsidR="00FB5D0D" w:rsidRPr="00FB5D0D" w:rsidRDefault="00FB5D0D" w:rsidP="00B43208">
            <w:pPr>
              <w:numPr>
                <w:ilvl w:val="0"/>
                <w:numId w:val="14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1AEB95F8" w14:textId="77777777" w:rsidR="00FB5D0D" w:rsidRPr="00FB5D0D" w:rsidRDefault="00FB5D0D" w:rsidP="00B43208">
            <w:pPr>
              <w:numPr>
                <w:ilvl w:val="0"/>
                <w:numId w:val="14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5AE5192B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22036ACD" w14:textId="77777777" w:rsidR="00FB5D0D" w:rsidRPr="00FB5D0D" w:rsidRDefault="00FB5D0D" w:rsidP="00B43208">
            <w:pPr>
              <w:numPr>
                <w:ilvl w:val="0"/>
                <w:numId w:val="14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78250EB0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40B17C6F" w14:textId="77777777" w:rsidR="00FB5D0D" w:rsidRPr="00FB5D0D" w:rsidRDefault="00FB5D0D" w:rsidP="00FB5D0D">
            <w:pPr>
              <w:spacing w:after="0" w:line="259" w:lineRule="auto"/>
              <w:ind w:right="52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9F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Проект (газета)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81D4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0ED656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E56F90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99C63A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FA6C20C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6B6F26C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2F03F1D2" w14:textId="77777777" w:rsidTr="00FB5D0D">
        <w:tblPrEx>
          <w:tblCellMar>
            <w:top w:w="9" w:type="dxa"/>
            <w:left w:w="0" w:type="dxa"/>
            <w:right w:w="23" w:type="dxa"/>
          </w:tblCellMar>
        </w:tblPrEx>
        <w:trPr>
          <w:trHeight w:val="35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C23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7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9034" w14:textId="77777777" w:rsidR="00FB5D0D" w:rsidRPr="00FB5D0D" w:rsidRDefault="00FB5D0D" w:rsidP="00FB5D0D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Рассмотрим деньги поближе. Современные монеты. 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DFE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5F8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C517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02E2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77EF" w14:textId="77777777" w:rsidR="00FB5D0D" w:rsidRPr="00FB5D0D" w:rsidRDefault="00FB5D0D" w:rsidP="00B43208">
            <w:pPr>
              <w:numPr>
                <w:ilvl w:val="0"/>
                <w:numId w:val="15"/>
              </w:numPr>
              <w:spacing w:after="34" w:line="250" w:lineRule="auto"/>
              <w:ind w:right="3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38F0F1E1" w14:textId="77777777" w:rsidR="00FB5D0D" w:rsidRPr="00FB5D0D" w:rsidRDefault="00FB5D0D" w:rsidP="00B43208">
            <w:pPr>
              <w:numPr>
                <w:ilvl w:val="0"/>
                <w:numId w:val="15"/>
              </w:numPr>
              <w:spacing w:after="0" w:line="260" w:lineRule="auto"/>
              <w:ind w:right="3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0E7C075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CD8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98FA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C1055A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9B2052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1D7C060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A000D1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</w:tc>
      </w:tr>
      <w:tr w:rsidR="00FB5D0D" w:rsidRPr="00233200" w14:paraId="5744EE37" w14:textId="77777777" w:rsidTr="00FB5D0D">
        <w:tblPrEx>
          <w:tblCellMar>
            <w:top w:w="9" w:type="dxa"/>
            <w:right w:w="118" w:type="dxa"/>
          </w:tblCellMar>
        </w:tblPrEx>
        <w:trPr>
          <w:trHeight w:val="49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CDD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C5E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71C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D6E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71D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7D8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9860" w14:textId="77777777" w:rsidR="00FB5D0D" w:rsidRPr="00FB5D0D" w:rsidRDefault="00FB5D0D" w:rsidP="00FB5D0D">
            <w:pPr>
              <w:spacing w:after="14" w:line="266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 и используя литературу.    Проговорить последовательность действий. </w:t>
            </w:r>
          </w:p>
          <w:p w14:paraId="7FF384E5" w14:textId="77777777" w:rsidR="00FB5D0D" w:rsidRPr="00FB5D0D" w:rsidRDefault="00FB5D0D" w:rsidP="00B43208">
            <w:pPr>
              <w:numPr>
                <w:ilvl w:val="0"/>
                <w:numId w:val="16"/>
              </w:numPr>
              <w:spacing w:after="10" w:line="270" w:lineRule="auto"/>
              <w:ind w:right="12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3C3E4638" w14:textId="77777777" w:rsidR="00FB5D0D" w:rsidRPr="00FB5D0D" w:rsidRDefault="00FB5D0D" w:rsidP="00B43208">
            <w:pPr>
              <w:numPr>
                <w:ilvl w:val="0"/>
                <w:numId w:val="16"/>
              </w:numPr>
              <w:spacing w:after="0" w:line="259" w:lineRule="auto"/>
              <w:ind w:right="12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3C18A417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185BE6B7" w14:textId="77777777" w:rsidR="00FB5D0D" w:rsidRPr="00FB5D0D" w:rsidRDefault="00FB5D0D" w:rsidP="00B43208">
            <w:pPr>
              <w:numPr>
                <w:ilvl w:val="0"/>
                <w:numId w:val="16"/>
              </w:numPr>
              <w:spacing w:after="0" w:line="259" w:lineRule="auto"/>
              <w:ind w:right="12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C49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7AA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https://fmc.hse.ru/primarySchool </w:t>
            </w:r>
          </w:p>
        </w:tc>
      </w:tr>
      <w:tr w:rsidR="00FB5D0D" w:rsidRPr="00FB5D0D" w14:paraId="1B2AC251" w14:textId="77777777" w:rsidTr="00FB5D0D">
        <w:tblPrEx>
          <w:tblCellMar>
            <w:top w:w="9" w:type="dxa"/>
            <w:right w:w="118" w:type="dxa"/>
          </w:tblCellMar>
        </w:tblPrEx>
        <w:trPr>
          <w:trHeight w:val="456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A6A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8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F82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Какие деньги были раньше в России. Древнерусские товарные деньги.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DA9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50FCC3D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0C4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FA7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F4E1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332D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3C7F4494" w14:textId="77777777" w:rsidR="00FB5D0D" w:rsidRPr="00FB5D0D" w:rsidRDefault="00FB5D0D" w:rsidP="00FB5D0D">
            <w:pPr>
              <w:spacing w:after="22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7976A5B9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57C0A0BE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13E380A7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19CB422A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24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25B60147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21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525BC73A" w14:textId="77777777" w:rsidR="00FB5D0D" w:rsidRPr="00FB5D0D" w:rsidRDefault="00FB5D0D" w:rsidP="00B43208">
            <w:pPr>
              <w:numPr>
                <w:ilvl w:val="0"/>
                <w:numId w:val="17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25F6CC0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AE6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Деловая игра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EC40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2CF166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D9AA43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09A9A2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618077B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22E3E09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4ECAC504" w14:textId="77777777" w:rsidTr="00FB5D0D">
        <w:tblPrEx>
          <w:tblCellMar>
            <w:top w:w="9" w:type="dxa"/>
            <w:right w:w="118" w:type="dxa"/>
          </w:tblCellMar>
        </w:tblPrEx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544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9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D9C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Какие деньги были раньше в </w:t>
            </w:r>
          </w:p>
          <w:p w14:paraId="041D3A54" w14:textId="77777777" w:rsidR="00FB5D0D" w:rsidRPr="00FB5D0D" w:rsidRDefault="00FB5D0D" w:rsidP="00FB5D0D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России. Происхождение слов «рубль», «копейка»</w:t>
            </w: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613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27E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41A6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65C1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EE4" w14:textId="77777777" w:rsidR="00FB5D0D" w:rsidRPr="00FB5D0D" w:rsidRDefault="00FB5D0D" w:rsidP="00B43208">
            <w:pPr>
              <w:numPr>
                <w:ilvl w:val="0"/>
                <w:numId w:val="18"/>
              </w:numPr>
              <w:spacing w:after="0" w:line="28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выражать свои мысли. </w:t>
            </w:r>
          </w:p>
          <w:p w14:paraId="62B0F29A" w14:textId="77777777" w:rsidR="00FB5D0D" w:rsidRPr="00FB5D0D" w:rsidRDefault="00FB5D0D" w:rsidP="00B43208">
            <w:pPr>
              <w:numPr>
                <w:ilvl w:val="0"/>
                <w:numId w:val="18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объяснять свое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EED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63D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</w:tc>
      </w:tr>
      <w:tr w:rsidR="00FB5D0D" w:rsidRPr="00FB5D0D" w14:paraId="14213CCD" w14:textId="77777777" w:rsidTr="00FB5D0D">
        <w:tblPrEx>
          <w:tblCellMar>
            <w:top w:w="9" w:type="dxa"/>
            <w:right w:w="73" w:type="dxa"/>
          </w:tblCellMar>
        </w:tblPrEx>
        <w:trPr>
          <w:trHeight w:val="30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565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3F2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EABB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AB74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385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1C9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3177" w14:textId="77777777" w:rsidR="00FB5D0D" w:rsidRPr="00FB5D0D" w:rsidRDefault="00FB5D0D" w:rsidP="00FB5D0D">
            <w:pPr>
              <w:spacing w:after="0" w:line="27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несогласие и пытаться договариваться. </w:t>
            </w:r>
          </w:p>
          <w:p w14:paraId="0BCC5CD4" w14:textId="77777777" w:rsidR="00FB5D0D" w:rsidRPr="00FB5D0D" w:rsidRDefault="00FB5D0D" w:rsidP="00FB5D0D">
            <w:pPr>
              <w:tabs>
                <w:tab w:val="center" w:pos="39"/>
                <w:tab w:val="center" w:pos="1629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ab/>
              <w:t xml:space="preserve">Учиться выполнять </w:t>
            </w:r>
          </w:p>
          <w:p w14:paraId="3A11E624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различные роли в группе </w:t>
            </w:r>
          </w:p>
          <w:p w14:paraId="5BB6C499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(лидера, исполнителя, критика). Овладевать навыками сотрудничества в  </w:t>
            </w:r>
          </w:p>
          <w:p w14:paraId="0DA1136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068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0DAE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http://www.uchportal.ru/load/136 ttp://michurin.com/index.htm http://michurin.com/index.htm </w:t>
            </w:r>
          </w:p>
          <w:p w14:paraId="4826C5A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27A1BE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18CF3C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7724150" w14:textId="77777777" w:rsidR="00FB5D0D" w:rsidRPr="00FB5D0D" w:rsidRDefault="00FB5D0D" w:rsidP="00FB5D0D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540704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47AFA903" w14:textId="77777777" w:rsidTr="00FB5D0D">
        <w:tblPrEx>
          <w:tblCellMar>
            <w:top w:w="9" w:type="dxa"/>
            <w:right w:w="73" w:type="dxa"/>
          </w:tblCellMar>
        </w:tblPrEx>
        <w:trPr>
          <w:trHeight w:val="71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3D7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10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ED6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Какие деньги были раньше в России. . Первые русские монеты.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7D9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5A5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0264" w14:textId="77777777" w:rsidR="00FB5D0D" w:rsidRPr="00FB5D0D" w:rsidRDefault="00FB5D0D" w:rsidP="00FB5D0D">
            <w:pPr>
              <w:spacing w:after="0"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8C0D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7A68" w14:textId="77777777" w:rsidR="00FB5D0D" w:rsidRPr="00FB5D0D" w:rsidRDefault="00FB5D0D" w:rsidP="00B43208">
            <w:pPr>
              <w:numPr>
                <w:ilvl w:val="0"/>
                <w:numId w:val="19"/>
              </w:numPr>
              <w:spacing w:after="33" w:line="25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15EBDA7" w14:textId="77777777" w:rsidR="00FB5D0D" w:rsidRPr="00FB5D0D" w:rsidRDefault="00FB5D0D" w:rsidP="00B43208">
            <w:pPr>
              <w:numPr>
                <w:ilvl w:val="0"/>
                <w:numId w:val="19"/>
              </w:numPr>
              <w:spacing w:after="0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4A9E694A" w14:textId="77777777" w:rsidR="00FB5D0D" w:rsidRPr="00FB5D0D" w:rsidRDefault="00FB5D0D" w:rsidP="00FB5D0D">
            <w:pPr>
              <w:spacing w:after="27" w:line="255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A3A0982" w14:textId="77777777" w:rsidR="00FB5D0D" w:rsidRPr="00FB5D0D" w:rsidRDefault="00FB5D0D" w:rsidP="00B43208">
            <w:pPr>
              <w:numPr>
                <w:ilvl w:val="0"/>
                <w:numId w:val="19"/>
              </w:numPr>
              <w:spacing w:after="0" w:line="284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</w:t>
            </w:r>
          </w:p>
          <w:p w14:paraId="5F8BA0F5" w14:textId="77777777" w:rsidR="00FB5D0D" w:rsidRPr="00FB5D0D" w:rsidRDefault="00FB5D0D" w:rsidP="00B43208">
            <w:pPr>
              <w:numPr>
                <w:ilvl w:val="0"/>
                <w:numId w:val="19"/>
              </w:numPr>
              <w:spacing w:after="21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0AAAC3F4" w14:textId="77777777" w:rsidR="00FB5D0D" w:rsidRPr="00FB5D0D" w:rsidRDefault="00FB5D0D" w:rsidP="00B43208">
            <w:pPr>
              <w:numPr>
                <w:ilvl w:val="0"/>
                <w:numId w:val="19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542C1F2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589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Рисунок 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538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40C1E2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FECF21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01134B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F209684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103B22B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1F3C8E2A" w14:textId="77777777" w:rsidTr="00FB5D0D">
        <w:tblPrEx>
          <w:tblCellMar>
            <w:top w:w="9" w:type="dxa"/>
            <w:right w:w="118" w:type="dxa"/>
          </w:tblCellMar>
        </w:tblPrEx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F29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C4B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C67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EA24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420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671B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38BE" w14:textId="77777777" w:rsidR="00FB5D0D" w:rsidRPr="00FB5D0D" w:rsidRDefault="00FB5D0D" w:rsidP="00FB5D0D">
            <w:pPr>
              <w:spacing w:after="0" w:line="259" w:lineRule="auto"/>
              <w:ind w:right="19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CB3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7A1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FB5D0D" w:rsidRPr="00FB5D0D" w14:paraId="463CCA75" w14:textId="77777777" w:rsidTr="00FB5D0D">
        <w:tblPrEx>
          <w:tblCellMar>
            <w:top w:w="9" w:type="dxa"/>
            <w:right w:w="118" w:type="dxa"/>
          </w:tblCellMar>
        </w:tblPrEx>
        <w:trPr>
          <w:trHeight w:val="4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918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11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278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Защита  монет от подделок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574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6A8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7D13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342C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2F9D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37685348" w14:textId="77777777" w:rsidR="00FB5D0D" w:rsidRPr="00FB5D0D" w:rsidRDefault="00FB5D0D" w:rsidP="00FB5D0D">
            <w:pPr>
              <w:spacing w:after="18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384FC24E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66DDF94F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6CB236C5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0BEC1310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25" w:line="255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7AA40B13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0249D5F0" w14:textId="77777777" w:rsidR="00FB5D0D" w:rsidRPr="00FB5D0D" w:rsidRDefault="00FB5D0D" w:rsidP="00B43208">
            <w:pPr>
              <w:numPr>
                <w:ilvl w:val="0"/>
                <w:numId w:val="2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65A0F96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E9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610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7434CB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BE3F0F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29FE25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ABAD656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CBD539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C174083" w14:textId="77777777" w:rsidTr="00FB5D0D">
        <w:tblPrEx>
          <w:tblCellMar>
            <w:top w:w="9" w:type="dxa"/>
            <w:right w:w="118" w:type="dxa"/>
          </w:tblCellMar>
        </w:tblPrEx>
        <w:trPr>
          <w:trHeight w:val="38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B4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12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F02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Способы защиты от подделок бумажных денег.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E26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97C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8BE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C6A7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D52D" w14:textId="77777777" w:rsidR="00FB5D0D" w:rsidRPr="00FB5D0D" w:rsidRDefault="00FB5D0D" w:rsidP="00B43208">
            <w:pPr>
              <w:numPr>
                <w:ilvl w:val="0"/>
                <w:numId w:val="21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4CE4F763" w14:textId="77777777" w:rsidR="00FB5D0D" w:rsidRPr="00FB5D0D" w:rsidRDefault="00FB5D0D" w:rsidP="00B43208">
            <w:pPr>
              <w:numPr>
                <w:ilvl w:val="0"/>
                <w:numId w:val="21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06F37B38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45CAB62F" w14:textId="77777777" w:rsidR="00FB5D0D" w:rsidRPr="00FB5D0D" w:rsidRDefault="00FB5D0D" w:rsidP="00B43208">
            <w:pPr>
              <w:numPr>
                <w:ilvl w:val="0"/>
                <w:numId w:val="2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0CBC14AD" w14:textId="77777777" w:rsidR="00FB5D0D" w:rsidRPr="00FB5D0D" w:rsidRDefault="00FB5D0D" w:rsidP="00FB5D0D">
            <w:pPr>
              <w:spacing w:after="0" w:line="25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2671DE08" w14:textId="77777777" w:rsidR="00FB5D0D" w:rsidRPr="00FB5D0D" w:rsidRDefault="00FB5D0D" w:rsidP="00FB5D0D">
            <w:pPr>
              <w:spacing w:after="0" w:line="259" w:lineRule="auto"/>
              <w:ind w:right="427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A0A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Рисунок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5A3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026384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549505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89BBF9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A120794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0B99F0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1D6D9869" w14:textId="77777777" w:rsidTr="00FB5D0D">
        <w:tblPrEx>
          <w:tblCellMar>
            <w:top w:w="9" w:type="dxa"/>
            <w:right w:w="118" w:type="dxa"/>
          </w:tblCellMar>
        </w:tblPrEx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C16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13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3DE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Современные деньги России 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8F7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020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727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908C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44D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Определять и формулировать цель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F84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4FA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</w:t>
            </w:r>
          </w:p>
        </w:tc>
      </w:tr>
      <w:tr w:rsidR="00FB5D0D" w:rsidRPr="00FB5D0D" w14:paraId="37E24513" w14:textId="77777777" w:rsidTr="00FB5D0D">
        <w:tblPrEx>
          <w:tblCellMar>
            <w:top w:w="9" w:type="dxa"/>
            <w:right w:w="72" w:type="dxa"/>
          </w:tblCellMar>
        </w:tblPrEx>
        <w:trPr>
          <w:trHeight w:val="80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9F3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8F2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64A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049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A9C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6B5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D538" w14:textId="77777777" w:rsidR="00FB5D0D" w:rsidRPr="00FB5D0D" w:rsidRDefault="00FB5D0D" w:rsidP="00FB5D0D">
            <w:pPr>
              <w:spacing w:after="23" w:line="25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деятельности с помощью педагога. Ориентироваться в своей системе знаний. </w:t>
            </w:r>
          </w:p>
          <w:p w14:paraId="2968BA89" w14:textId="77777777" w:rsidR="00FB5D0D" w:rsidRPr="00FB5D0D" w:rsidRDefault="00FB5D0D" w:rsidP="00B43208">
            <w:pPr>
              <w:numPr>
                <w:ilvl w:val="0"/>
                <w:numId w:val="22"/>
              </w:numPr>
              <w:spacing w:after="0" w:line="260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31C8D08B" w14:textId="77777777" w:rsidR="00FB5D0D" w:rsidRPr="00FB5D0D" w:rsidRDefault="00FB5D0D" w:rsidP="00FB5D0D">
            <w:pPr>
              <w:spacing w:after="27" w:line="255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7FF535DD" w14:textId="77777777" w:rsidR="00FB5D0D" w:rsidRPr="00FB5D0D" w:rsidRDefault="00FB5D0D" w:rsidP="00B43208">
            <w:pPr>
              <w:numPr>
                <w:ilvl w:val="0"/>
                <w:numId w:val="22"/>
              </w:numPr>
              <w:spacing w:after="9" w:line="270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7D206986" w14:textId="77777777" w:rsidR="00FB5D0D" w:rsidRPr="00FB5D0D" w:rsidRDefault="00FB5D0D" w:rsidP="00B43208">
            <w:pPr>
              <w:numPr>
                <w:ilvl w:val="0"/>
                <w:numId w:val="22"/>
              </w:numPr>
              <w:spacing w:after="0" w:line="259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5F7D3ED3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62E01C50" w14:textId="77777777" w:rsidR="00FB5D0D" w:rsidRPr="00FB5D0D" w:rsidRDefault="00FB5D0D" w:rsidP="00B43208">
            <w:pPr>
              <w:numPr>
                <w:ilvl w:val="0"/>
                <w:numId w:val="22"/>
              </w:numPr>
              <w:spacing w:after="0" w:line="259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05F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044A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http://www.it-n.ru/ http://www.uchportal.ru/load/136 ttp://michurin.com/index.htm http://michurin.com/index.htm </w:t>
            </w:r>
          </w:p>
          <w:p w14:paraId="0DDE54C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5669A6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C3F1C6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C320006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537C73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5B1C503A" w14:textId="77777777" w:rsidTr="00FB5D0D">
        <w:tblPrEx>
          <w:tblCellMar>
            <w:top w:w="9" w:type="dxa"/>
            <w:right w:w="72" w:type="dxa"/>
          </w:tblCellMar>
        </w:tblPrEx>
        <w:trPr>
          <w:trHeight w:val="22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B74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14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F72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Современные деньги мира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D93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7CA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E7B7" w14:textId="77777777" w:rsidR="00FB5D0D" w:rsidRPr="00FB5D0D" w:rsidRDefault="00FB5D0D" w:rsidP="00FB5D0D">
            <w:pPr>
              <w:spacing w:after="0"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112D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D6F2" w14:textId="77777777" w:rsidR="00FB5D0D" w:rsidRPr="00FB5D0D" w:rsidRDefault="00FB5D0D" w:rsidP="00B43208">
            <w:pPr>
              <w:numPr>
                <w:ilvl w:val="0"/>
                <w:numId w:val="23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21C8D576" w14:textId="77777777" w:rsidR="00FB5D0D" w:rsidRPr="00FB5D0D" w:rsidRDefault="00FB5D0D" w:rsidP="00FB5D0D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30B1D7A6" w14:textId="77777777" w:rsidR="00FB5D0D" w:rsidRPr="00FB5D0D" w:rsidRDefault="00FB5D0D" w:rsidP="00B43208">
            <w:pPr>
              <w:numPr>
                <w:ilvl w:val="0"/>
                <w:numId w:val="23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31AAD598" w14:textId="77777777" w:rsidR="00FB5D0D" w:rsidRPr="00FB5D0D" w:rsidRDefault="00FB5D0D" w:rsidP="00FB5D0D">
            <w:pPr>
              <w:spacing w:after="18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01D0FD57" w14:textId="77777777" w:rsidR="00FB5D0D" w:rsidRPr="00FB5D0D" w:rsidRDefault="00FB5D0D" w:rsidP="00B43208">
            <w:pPr>
              <w:numPr>
                <w:ilvl w:val="0"/>
                <w:numId w:val="23"/>
              </w:numPr>
              <w:spacing w:after="0" w:line="284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4993B345" w14:textId="77777777" w:rsidR="00FB5D0D" w:rsidRPr="00FB5D0D" w:rsidRDefault="00FB5D0D" w:rsidP="00B43208">
            <w:pPr>
              <w:numPr>
                <w:ilvl w:val="0"/>
                <w:numId w:val="23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2E8B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Проект </w:t>
            </w:r>
          </w:p>
          <w:p w14:paraId="3F73581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«Деньги мира»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7DFE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BD6663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www.azbukafinansov.ru </w:t>
            </w:r>
          </w:p>
        </w:tc>
      </w:tr>
      <w:tr w:rsidR="00FB5D0D" w:rsidRPr="00FB5D0D" w14:paraId="18E817D9" w14:textId="77777777" w:rsidTr="00FB5D0D">
        <w:tblPrEx>
          <w:tblCellMar>
            <w:top w:w="9" w:type="dxa"/>
            <w:right w:w="73" w:type="dxa"/>
          </w:tblCellMar>
        </w:tblPrEx>
        <w:trPr>
          <w:trHeight w:val="22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66D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5B7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D7F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1D7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312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683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AEEF" w14:textId="77777777" w:rsidR="00FB5D0D" w:rsidRPr="00FB5D0D" w:rsidRDefault="00FB5D0D" w:rsidP="00FB5D0D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предложенному учителем плану. </w:t>
            </w:r>
          </w:p>
          <w:p w14:paraId="5713FB30" w14:textId="77777777" w:rsidR="00FB5D0D" w:rsidRPr="00FB5D0D" w:rsidRDefault="00FB5D0D" w:rsidP="00B43208">
            <w:pPr>
              <w:numPr>
                <w:ilvl w:val="0"/>
                <w:numId w:val="24"/>
              </w:numPr>
              <w:spacing w:after="17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349854A7" w14:textId="77777777" w:rsidR="00FB5D0D" w:rsidRPr="00FB5D0D" w:rsidRDefault="00FB5D0D" w:rsidP="00B43208">
            <w:pPr>
              <w:numPr>
                <w:ilvl w:val="0"/>
                <w:numId w:val="24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52F459F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532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1E5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0196958E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8F422C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36982FE1" w14:textId="77777777" w:rsidTr="00FB5D0D">
        <w:tblPrEx>
          <w:tblCellMar>
            <w:top w:w="9" w:type="dxa"/>
            <w:right w:w="73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AB1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15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B64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Появление безналичных денег.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DD3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4C8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E6C8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88E3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440" w14:textId="77777777" w:rsidR="00FB5D0D" w:rsidRPr="00FB5D0D" w:rsidRDefault="00FB5D0D" w:rsidP="00B43208">
            <w:pPr>
              <w:numPr>
                <w:ilvl w:val="0"/>
                <w:numId w:val="25"/>
              </w:numPr>
              <w:spacing w:after="0" w:line="28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выражать свои мысли. </w:t>
            </w:r>
          </w:p>
          <w:p w14:paraId="2F2BC666" w14:textId="77777777" w:rsidR="00FB5D0D" w:rsidRPr="00FB5D0D" w:rsidRDefault="00FB5D0D" w:rsidP="00B43208">
            <w:pPr>
              <w:numPr>
                <w:ilvl w:val="0"/>
                <w:numId w:val="25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объяснять свое </w:t>
            </w:r>
          </w:p>
          <w:p w14:paraId="3D670727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несогласие и пытаться договариваться. </w:t>
            </w:r>
          </w:p>
          <w:p w14:paraId="348A43AD" w14:textId="77777777" w:rsidR="00FB5D0D" w:rsidRPr="00FB5D0D" w:rsidRDefault="00FB5D0D" w:rsidP="00B43208">
            <w:pPr>
              <w:numPr>
                <w:ilvl w:val="0"/>
                <w:numId w:val="25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выполнять </w:t>
            </w:r>
          </w:p>
          <w:p w14:paraId="37531BE4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различные роли в группе </w:t>
            </w:r>
          </w:p>
          <w:p w14:paraId="0A61BDB7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(лидера, исполнителя, критика). Овладевать навыками сотрудничества в  </w:t>
            </w:r>
          </w:p>
          <w:p w14:paraId="62B7DEA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CB2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2A88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3256B3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D8DEAB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872B6B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3D764F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6949283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24503BA8" w14:textId="77777777" w:rsidTr="00FB5D0D">
        <w:tblPrEx>
          <w:tblCellMar>
            <w:top w:w="9" w:type="dxa"/>
            <w:right w:w="73" w:type="dxa"/>
          </w:tblCellMar>
        </w:tblPrEx>
        <w:trPr>
          <w:trHeight w:val="415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8E2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16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1A1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Наличные, безналичные и электронные деньги.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5BC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65D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AC4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BCF1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365A" w14:textId="77777777" w:rsidR="00FB5D0D" w:rsidRPr="00FB5D0D" w:rsidRDefault="00FB5D0D" w:rsidP="00B43208">
            <w:pPr>
              <w:numPr>
                <w:ilvl w:val="0"/>
                <w:numId w:val="26"/>
              </w:numPr>
              <w:spacing w:after="33" w:line="250" w:lineRule="auto"/>
              <w:ind w:right="14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4C52FB81" w14:textId="77777777" w:rsidR="00FB5D0D" w:rsidRPr="00FB5D0D" w:rsidRDefault="00FB5D0D" w:rsidP="00B43208">
            <w:pPr>
              <w:numPr>
                <w:ilvl w:val="0"/>
                <w:numId w:val="26"/>
              </w:numPr>
              <w:spacing w:after="0" w:line="258" w:lineRule="auto"/>
              <w:ind w:right="14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2687516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294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2D22" w14:textId="77777777" w:rsidR="00FB5D0D" w:rsidRPr="00FB5D0D" w:rsidRDefault="00FB5D0D" w:rsidP="00FB5D0D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67F4ED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D01422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45307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066557E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60EAA1D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4D438D0A" w14:textId="77777777" w:rsidTr="00FB5D0D">
        <w:tblPrEx>
          <w:tblCellMar>
            <w:top w:w="9" w:type="dxa"/>
          </w:tblCellMar>
        </w:tblPrEx>
        <w:trPr>
          <w:trHeight w:val="442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E0D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39B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89CD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6E6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C1F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70E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5882" w14:textId="77777777" w:rsidR="00FB5D0D" w:rsidRPr="00FB5D0D" w:rsidRDefault="00FB5D0D" w:rsidP="00FB5D0D">
            <w:pPr>
              <w:spacing w:after="24" w:line="258" w:lineRule="auto"/>
              <w:ind w:right="38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Проговорить последовательность действий. </w:t>
            </w:r>
          </w:p>
          <w:p w14:paraId="431534F0" w14:textId="77777777" w:rsidR="00FB5D0D" w:rsidRPr="00FB5D0D" w:rsidRDefault="00FB5D0D" w:rsidP="00B43208">
            <w:pPr>
              <w:numPr>
                <w:ilvl w:val="0"/>
                <w:numId w:val="27"/>
              </w:numPr>
              <w:spacing w:after="9" w:line="270" w:lineRule="auto"/>
              <w:ind w:right="239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1F9CC07E" w14:textId="77777777" w:rsidR="00FB5D0D" w:rsidRPr="00FB5D0D" w:rsidRDefault="00FB5D0D" w:rsidP="00B43208">
            <w:pPr>
              <w:numPr>
                <w:ilvl w:val="0"/>
                <w:numId w:val="27"/>
              </w:numPr>
              <w:spacing w:after="0" w:line="259" w:lineRule="auto"/>
              <w:ind w:right="239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5B916B6D" w14:textId="77777777" w:rsidR="00FB5D0D" w:rsidRPr="00FB5D0D" w:rsidRDefault="00FB5D0D" w:rsidP="00FB5D0D">
            <w:pPr>
              <w:spacing w:after="0" w:line="278" w:lineRule="auto"/>
              <w:ind w:right="5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74D323A3" w14:textId="77777777" w:rsidR="00FB5D0D" w:rsidRPr="00FB5D0D" w:rsidRDefault="00FB5D0D" w:rsidP="00B43208">
            <w:pPr>
              <w:numPr>
                <w:ilvl w:val="0"/>
                <w:numId w:val="27"/>
              </w:numPr>
              <w:spacing w:after="0" w:line="259" w:lineRule="auto"/>
              <w:ind w:right="239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2BC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A1F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FB5D0D" w:rsidRPr="00FB5D0D" w14:paraId="62C5FBB2" w14:textId="77777777" w:rsidTr="00FB5D0D">
        <w:tblPrEx>
          <w:tblCellMar>
            <w:top w:w="9" w:type="dxa"/>
          </w:tblCellMar>
        </w:tblPrEx>
        <w:trPr>
          <w:trHeight w:val="4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A77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17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D96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Проведение безналичных расчётов. Функции банкоматов.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B44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58B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21CC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98E7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B142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401BF490" w14:textId="77777777" w:rsidR="00FB5D0D" w:rsidRPr="00FB5D0D" w:rsidRDefault="00FB5D0D" w:rsidP="00FB5D0D">
            <w:pPr>
              <w:spacing w:after="22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0B820C03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17137E73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61E6AD75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69995DBC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24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3BADD548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22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16DBF8C9" w14:textId="77777777" w:rsidR="00FB5D0D" w:rsidRPr="00FB5D0D" w:rsidRDefault="00FB5D0D" w:rsidP="00B43208">
            <w:pPr>
              <w:numPr>
                <w:ilvl w:val="0"/>
                <w:numId w:val="28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0FE3F16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4FE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7B88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EEDDAB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5ED3F5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19A35BF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B0C2CDC" w14:textId="77777777" w:rsidR="00FB5D0D" w:rsidRPr="00FB5D0D" w:rsidRDefault="00FB5D0D" w:rsidP="00FB5D0D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D21BFC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7B0AB781" w14:textId="77777777" w:rsidTr="00FB5D0D">
        <w:tblPrEx>
          <w:tblCellMar>
            <w:top w:w="9" w:type="dxa"/>
          </w:tblCellMar>
        </w:tblPrEx>
        <w:trPr>
          <w:trHeight w:val="1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B86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18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027E" w14:textId="77777777" w:rsidR="00FB5D0D" w:rsidRPr="00FB5D0D" w:rsidRDefault="00FB5D0D" w:rsidP="00FB5D0D">
            <w:pPr>
              <w:spacing w:after="8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Из чего складываются </w:t>
            </w:r>
          </w:p>
          <w:p w14:paraId="7D196DE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доходы в семье (4ч )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                   </w:t>
            </w:r>
          </w:p>
          <w:p w14:paraId="5399C707" w14:textId="77777777" w:rsidR="00FB5D0D" w:rsidRPr="00FB5D0D" w:rsidRDefault="00FB5D0D" w:rsidP="00FB5D0D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4D75337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Заработная плата. Услуги.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CAA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41C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8832" w14:textId="77777777" w:rsidR="00FB5D0D" w:rsidRPr="00FB5D0D" w:rsidRDefault="00FB5D0D" w:rsidP="00FB5D0D">
            <w:pPr>
              <w:spacing w:after="0" w:line="259" w:lineRule="auto"/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9C0A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F61E" w14:textId="77777777" w:rsidR="00FB5D0D" w:rsidRPr="00FB5D0D" w:rsidRDefault="00FB5D0D" w:rsidP="00B43208">
            <w:pPr>
              <w:numPr>
                <w:ilvl w:val="0"/>
                <w:numId w:val="29"/>
              </w:numPr>
              <w:spacing w:after="0" w:line="283" w:lineRule="auto"/>
              <w:ind w:right="9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2A937F24" w14:textId="77777777" w:rsidR="00FB5D0D" w:rsidRPr="00FB5D0D" w:rsidRDefault="00FB5D0D" w:rsidP="00B43208">
            <w:pPr>
              <w:numPr>
                <w:ilvl w:val="0"/>
                <w:numId w:val="29"/>
              </w:numPr>
              <w:spacing w:after="29" w:line="259" w:lineRule="auto"/>
              <w:ind w:right="9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7781624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B0E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Игра-</w:t>
            </w:r>
          </w:p>
          <w:p w14:paraId="7E233B19" w14:textId="77777777" w:rsidR="00FB5D0D" w:rsidRPr="00FB5D0D" w:rsidRDefault="00FB5D0D" w:rsidP="00FB5D0D">
            <w:pPr>
              <w:spacing w:after="0" w:line="259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путешествие  «В страну экономику»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1C3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</w:t>
            </w:r>
          </w:p>
        </w:tc>
      </w:tr>
      <w:tr w:rsidR="00FB5D0D" w:rsidRPr="00FB5D0D" w14:paraId="209634B3" w14:textId="77777777" w:rsidTr="00FB5D0D">
        <w:tblPrEx>
          <w:tblCellMar>
            <w:top w:w="9" w:type="dxa"/>
            <w:right w:w="73" w:type="dxa"/>
          </w:tblCellMar>
        </w:tblPrEx>
        <w:trPr>
          <w:trHeight w:val="24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7E1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178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F0A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1E5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E4F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02B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13CD" w14:textId="77777777" w:rsidR="00FB5D0D" w:rsidRPr="00FB5D0D" w:rsidRDefault="00FB5D0D" w:rsidP="00FB5D0D">
            <w:pPr>
              <w:tabs>
                <w:tab w:val="center" w:pos="42"/>
                <w:tab w:val="center" w:pos="1711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выполнять </w:t>
            </w:r>
          </w:p>
          <w:p w14:paraId="3FBA79E9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6FE3C2B2" w14:textId="77777777" w:rsidR="00FB5D0D" w:rsidRPr="00FB5D0D" w:rsidRDefault="00FB5D0D" w:rsidP="00FB5D0D">
            <w:pPr>
              <w:spacing w:after="0" w:line="259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2BD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9BD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http://michurin.com/index.htm </w:t>
            </w:r>
          </w:p>
          <w:p w14:paraId="356A23D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http://richkid.ru/club/about/ </w:t>
            </w:r>
          </w:p>
          <w:p w14:paraId="43ED853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A1C328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76CA0FB8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40CA010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E1FD81E" w14:textId="77777777" w:rsidTr="00FB5D0D">
        <w:tblPrEx>
          <w:tblCellMar>
            <w:top w:w="9" w:type="dxa"/>
            <w:right w:w="73" w:type="dxa"/>
          </w:tblCellMar>
        </w:tblPrEx>
        <w:trPr>
          <w:trHeight w:val="773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719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19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C40" w14:textId="77777777" w:rsidR="00FB5D0D" w:rsidRPr="00FB5D0D" w:rsidRDefault="00FB5D0D" w:rsidP="00FB5D0D">
            <w:pPr>
              <w:spacing w:after="23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7919B4C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Наследство, лотерея, клад.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DB6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152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E6A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F768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34E2" w14:textId="77777777" w:rsidR="00FB5D0D" w:rsidRPr="00FB5D0D" w:rsidRDefault="00FB5D0D" w:rsidP="00B43208">
            <w:pPr>
              <w:numPr>
                <w:ilvl w:val="0"/>
                <w:numId w:val="30"/>
              </w:numPr>
              <w:spacing w:after="33" w:line="25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228DB5B8" w14:textId="77777777" w:rsidR="00FB5D0D" w:rsidRPr="00FB5D0D" w:rsidRDefault="00FB5D0D" w:rsidP="00B43208">
            <w:pPr>
              <w:numPr>
                <w:ilvl w:val="0"/>
                <w:numId w:val="30"/>
              </w:numPr>
              <w:spacing w:after="0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318111BC" w14:textId="77777777" w:rsidR="00FB5D0D" w:rsidRPr="00FB5D0D" w:rsidRDefault="00FB5D0D" w:rsidP="00FB5D0D">
            <w:pPr>
              <w:spacing w:after="27" w:line="255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3F92347C" w14:textId="77777777" w:rsidR="00FB5D0D" w:rsidRPr="00FB5D0D" w:rsidRDefault="00FB5D0D" w:rsidP="00B43208">
            <w:pPr>
              <w:numPr>
                <w:ilvl w:val="0"/>
                <w:numId w:val="30"/>
              </w:numPr>
              <w:spacing w:after="9" w:line="27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66F4550F" w14:textId="77777777" w:rsidR="00FB5D0D" w:rsidRPr="00FB5D0D" w:rsidRDefault="00FB5D0D" w:rsidP="00B43208">
            <w:pPr>
              <w:numPr>
                <w:ilvl w:val="0"/>
                <w:numId w:val="3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466FFC63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513236EF" w14:textId="77777777" w:rsidR="00FB5D0D" w:rsidRPr="00FB5D0D" w:rsidRDefault="00FB5D0D" w:rsidP="00B43208">
            <w:pPr>
              <w:numPr>
                <w:ilvl w:val="0"/>
                <w:numId w:val="3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47E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B4B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74AF97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25054E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ED59DC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4137552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5988BF4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49CB1D24" w14:textId="77777777" w:rsidTr="00FB5D0D">
        <w:tblPrEx>
          <w:tblCellMar>
            <w:top w:w="9" w:type="dxa"/>
            <w:right w:w="106" w:type="dxa"/>
          </w:tblCellMar>
        </w:tblPrEx>
        <w:trPr>
          <w:trHeight w:val="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C30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DC5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0EA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732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ADC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B86D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1C58" w14:textId="77777777" w:rsidR="00FB5D0D" w:rsidRPr="00FB5D0D" w:rsidRDefault="00FB5D0D" w:rsidP="00FB5D0D">
            <w:pPr>
              <w:spacing w:after="0" w:line="259" w:lineRule="auto"/>
              <w:ind w:right="446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216D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3B0B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FB5D0D" w:rsidRPr="00FB5D0D" w14:paraId="0BF1F352" w14:textId="77777777" w:rsidTr="00FB5D0D">
        <w:tblPrEx>
          <w:tblCellMar>
            <w:top w:w="9" w:type="dxa"/>
            <w:right w:w="106" w:type="dxa"/>
          </w:tblCellMar>
        </w:tblPrEx>
        <w:trPr>
          <w:trHeight w:val="45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C99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20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913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Пенсия, пособия, стипендия.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1C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9FA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94AC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5D81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0197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1DE7F4FE" w14:textId="77777777" w:rsidR="00FB5D0D" w:rsidRPr="00FB5D0D" w:rsidRDefault="00FB5D0D" w:rsidP="00FB5D0D">
            <w:pPr>
              <w:spacing w:after="18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66AE86C4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50750CE1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357C015C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714CF64B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25" w:line="255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30918D37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5AE33518" w14:textId="77777777" w:rsidR="00FB5D0D" w:rsidRPr="00FB5D0D" w:rsidRDefault="00FB5D0D" w:rsidP="00B43208">
            <w:pPr>
              <w:numPr>
                <w:ilvl w:val="0"/>
                <w:numId w:val="3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5978C9C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003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F4AD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836819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E174C0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ECCD39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2DEAF1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3EFA74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2E1E1F5" w14:textId="77777777" w:rsidTr="00FB5D0D">
        <w:tblPrEx>
          <w:tblCellMar>
            <w:top w:w="9" w:type="dxa"/>
            <w:right w:w="106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39B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21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689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26F407AF" w14:textId="77777777" w:rsidR="00FB5D0D" w:rsidRPr="00FB5D0D" w:rsidRDefault="00FB5D0D" w:rsidP="00FB5D0D">
            <w:pPr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Проценты по вкладам. </w:t>
            </w:r>
          </w:p>
          <w:p w14:paraId="7AD7845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Кредиты.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C73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3E4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DCD9" w14:textId="77777777" w:rsidR="00FB5D0D" w:rsidRPr="00FB5D0D" w:rsidRDefault="00FB5D0D" w:rsidP="00FB5D0D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589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221B" w14:textId="77777777" w:rsidR="00FB5D0D" w:rsidRPr="00FB5D0D" w:rsidRDefault="00FB5D0D" w:rsidP="00B43208">
            <w:pPr>
              <w:numPr>
                <w:ilvl w:val="0"/>
                <w:numId w:val="32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5DB61995" w14:textId="77777777" w:rsidR="00FB5D0D" w:rsidRPr="00FB5D0D" w:rsidRDefault="00FB5D0D" w:rsidP="00B43208">
            <w:pPr>
              <w:numPr>
                <w:ilvl w:val="0"/>
                <w:numId w:val="32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2E0056AD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5E09F3C0" w14:textId="77777777" w:rsidR="00FB5D0D" w:rsidRPr="00FB5D0D" w:rsidRDefault="00FB5D0D" w:rsidP="00B43208">
            <w:pPr>
              <w:numPr>
                <w:ilvl w:val="0"/>
                <w:numId w:val="32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3ED902D6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264EAFC6" w14:textId="77777777" w:rsidR="00FB5D0D" w:rsidRPr="00FB5D0D" w:rsidRDefault="00FB5D0D" w:rsidP="00FB5D0D">
            <w:pPr>
              <w:spacing w:after="0" w:line="259" w:lineRule="auto"/>
              <w:ind w:right="439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053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бюджета семьи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D0FF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D6C7B1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5BADA8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C5E4E3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78EBD11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9C1979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3F427381" w14:textId="77777777" w:rsidTr="00FB5D0D">
        <w:tblPrEx>
          <w:tblCellMar>
            <w:top w:w="9" w:type="dxa"/>
            <w:right w:w="106" w:type="dxa"/>
          </w:tblCellMar>
        </w:tblPrEx>
        <w:trPr>
          <w:trHeight w:val="1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6D3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22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92F5" w14:textId="77777777" w:rsidR="00FB5D0D" w:rsidRPr="00FB5D0D" w:rsidRDefault="00FB5D0D" w:rsidP="00FB5D0D">
            <w:pPr>
              <w:spacing w:after="15" w:line="26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Почему семьям часто не хватает денег на жизнь и как этого избежать.( 4ч)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674773A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На что тратятся деньги.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C5C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43A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27C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A30F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3EE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Определять и формулировать цель деятельности с помощью педагога. Ориентироваться в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169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4258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  <w:p w14:paraId="0407EE0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http://www.uchportal.ru/load/136 </w:t>
            </w:r>
          </w:p>
        </w:tc>
      </w:tr>
      <w:tr w:rsidR="00FB5D0D" w:rsidRPr="00FB5D0D" w14:paraId="456494EC" w14:textId="77777777" w:rsidTr="00FB5D0D">
        <w:tblPrEx>
          <w:tblCellMar>
            <w:top w:w="9" w:type="dxa"/>
            <w:right w:w="72" w:type="dxa"/>
          </w:tblCellMar>
        </w:tblPrEx>
        <w:trPr>
          <w:trHeight w:val="746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DBA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E36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Расходы обязательные и необязательные.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51BD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946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1DF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71C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ED51" w14:textId="77777777" w:rsidR="00FB5D0D" w:rsidRPr="00FB5D0D" w:rsidRDefault="00FB5D0D" w:rsidP="00FB5D0D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своей системе знаний. </w:t>
            </w:r>
          </w:p>
          <w:p w14:paraId="4728EB1B" w14:textId="77777777" w:rsidR="00FB5D0D" w:rsidRPr="00FB5D0D" w:rsidRDefault="00FB5D0D" w:rsidP="00B43208">
            <w:pPr>
              <w:numPr>
                <w:ilvl w:val="0"/>
                <w:numId w:val="33"/>
              </w:numPr>
              <w:spacing w:after="0" w:line="260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07D04ADF" w14:textId="77777777" w:rsidR="00FB5D0D" w:rsidRPr="00FB5D0D" w:rsidRDefault="00FB5D0D" w:rsidP="00FB5D0D">
            <w:pPr>
              <w:spacing w:after="27" w:line="255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5CD4FB3E" w14:textId="77777777" w:rsidR="00FB5D0D" w:rsidRPr="00FB5D0D" w:rsidRDefault="00FB5D0D" w:rsidP="00B43208">
            <w:pPr>
              <w:numPr>
                <w:ilvl w:val="0"/>
                <w:numId w:val="33"/>
              </w:numPr>
              <w:spacing w:after="9" w:line="270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71B75622" w14:textId="77777777" w:rsidR="00FB5D0D" w:rsidRPr="00FB5D0D" w:rsidRDefault="00FB5D0D" w:rsidP="00B43208">
            <w:pPr>
              <w:numPr>
                <w:ilvl w:val="0"/>
                <w:numId w:val="33"/>
              </w:numPr>
              <w:spacing w:after="0" w:line="259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217043AD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6AE0F7EC" w14:textId="77777777" w:rsidR="00FB5D0D" w:rsidRPr="00FB5D0D" w:rsidRDefault="00FB5D0D" w:rsidP="00B43208">
            <w:pPr>
              <w:numPr>
                <w:ilvl w:val="0"/>
                <w:numId w:val="33"/>
              </w:numPr>
              <w:spacing w:after="0" w:line="259" w:lineRule="auto"/>
              <w:ind w:right="9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FBC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5350" w14:textId="77777777" w:rsidR="00FB5D0D" w:rsidRPr="00FB5D0D" w:rsidRDefault="00FB5D0D" w:rsidP="00FB5D0D">
            <w:pPr>
              <w:spacing w:after="0" w:line="23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ttp://michurin.com/index.htm http://michurin.com/index.htm </w:t>
            </w:r>
          </w:p>
          <w:p w14:paraId="059C299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2F42D5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C7C583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952231B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6F19A1E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3191F255" w14:textId="77777777" w:rsidTr="00FB5D0D">
        <w:tblPrEx>
          <w:tblCellMar>
            <w:top w:w="9" w:type="dxa"/>
            <w:right w:w="72" w:type="dxa"/>
          </w:tblCellMar>
        </w:tblPrEx>
        <w:trPr>
          <w:trHeight w:val="27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0D8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23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E909" w14:textId="77777777" w:rsidR="00FB5D0D" w:rsidRPr="00FB5D0D" w:rsidRDefault="00FB5D0D" w:rsidP="00FB5D0D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 что тратятся деньги. </w:t>
            </w:r>
          </w:p>
          <w:p w14:paraId="69FEE00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Непредвиденные расходы.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2E2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BF4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89B7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0E8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B4E7" w14:textId="77777777" w:rsidR="00FB5D0D" w:rsidRPr="00FB5D0D" w:rsidRDefault="00FB5D0D" w:rsidP="00B43208">
            <w:pPr>
              <w:numPr>
                <w:ilvl w:val="0"/>
                <w:numId w:val="34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25BCC38F" w14:textId="77777777" w:rsidR="00FB5D0D" w:rsidRPr="00FB5D0D" w:rsidRDefault="00FB5D0D" w:rsidP="00FB5D0D">
            <w:pPr>
              <w:spacing w:after="21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55A6FCEB" w14:textId="77777777" w:rsidR="00FB5D0D" w:rsidRPr="00FB5D0D" w:rsidRDefault="00FB5D0D" w:rsidP="00B43208">
            <w:pPr>
              <w:numPr>
                <w:ilvl w:val="0"/>
                <w:numId w:val="34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0241B784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2E29E4E6" w14:textId="77777777" w:rsidR="00FB5D0D" w:rsidRPr="00FB5D0D" w:rsidRDefault="00FB5D0D" w:rsidP="00B43208">
            <w:pPr>
              <w:numPr>
                <w:ilvl w:val="0"/>
                <w:numId w:val="34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183F09E6" w14:textId="77777777" w:rsidR="00FB5D0D" w:rsidRPr="00FB5D0D" w:rsidRDefault="00FB5D0D" w:rsidP="00B43208">
            <w:pPr>
              <w:numPr>
                <w:ilvl w:val="0"/>
                <w:numId w:val="34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8BD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2499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6E8E09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EFCE6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7361B2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1BB82B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</w:t>
            </w:r>
          </w:p>
        </w:tc>
      </w:tr>
      <w:tr w:rsidR="00FB5D0D" w:rsidRPr="00FB5D0D" w14:paraId="0B3E6B22" w14:textId="77777777" w:rsidTr="00FB5D0D">
        <w:tblPrEx>
          <w:tblCellMar>
            <w:top w:w="9" w:type="dxa"/>
            <w:right w:w="73" w:type="dxa"/>
          </w:tblCellMar>
        </w:tblPrEx>
        <w:trPr>
          <w:trHeight w:val="17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007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1CF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D37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952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155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B2F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C4AE" w14:textId="77777777" w:rsidR="00FB5D0D" w:rsidRPr="00FB5D0D" w:rsidRDefault="00FB5D0D" w:rsidP="00B43208">
            <w:pPr>
              <w:numPr>
                <w:ilvl w:val="0"/>
                <w:numId w:val="35"/>
              </w:numPr>
              <w:spacing w:after="17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40DE2E16" w14:textId="77777777" w:rsidR="00FB5D0D" w:rsidRPr="00FB5D0D" w:rsidRDefault="00FB5D0D" w:rsidP="00B43208">
            <w:pPr>
              <w:numPr>
                <w:ilvl w:val="0"/>
                <w:numId w:val="35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269AEAF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F1E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F60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tm_source=email&amp;utm_medium=em ail&amp;utm_campaign=1089&amp;utm_cont ent=article </w:t>
            </w:r>
          </w:p>
          <w:p w14:paraId="59B837B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2AD39A5F" w14:textId="77777777" w:rsidTr="00FB5D0D">
        <w:tblPrEx>
          <w:tblCellMar>
            <w:top w:w="9" w:type="dxa"/>
            <w:right w:w="73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B04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24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2F3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 что тратятся деньги. Сбережения. Долги.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636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F06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E59A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2FA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9997" w14:textId="77777777" w:rsidR="00FB5D0D" w:rsidRPr="00FB5D0D" w:rsidRDefault="00FB5D0D" w:rsidP="00B43208">
            <w:pPr>
              <w:numPr>
                <w:ilvl w:val="0"/>
                <w:numId w:val="36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0DB42F2B" w14:textId="77777777" w:rsidR="00FB5D0D" w:rsidRPr="00FB5D0D" w:rsidRDefault="00FB5D0D" w:rsidP="00B43208">
            <w:pPr>
              <w:numPr>
                <w:ilvl w:val="0"/>
                <w:numId w:val="36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54823B05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231F03B6" w14:textId="77777777" w:rsidR="00FB5D0D" w:rsidRPr="00FB5D0D" w:rsidRDefault="00FB5D0D" w:rsidP="00B43208">
            <w:pPr>
              <w:numPr>
                <w:ilvl w:val="0"/>
                <w:numId w:val="36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77DE2F3C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21C71400" w14:textId="77777777" w:rsidR="00FB5D0D" w:rsidRPr="00FB5D0D" w:rsidRDefault="00FB5D0D" w:rsidP="00FB5D0D">
            <w:pPr>
              <w:spacing w:after="0" w:line="259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F99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515F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98B82C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7823E66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144AD19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5565A8E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2CDCB9E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DF1F1F4" w14:textId="77777777" w:rsidTr="00FB5D0D">
        <w:tblPrEx>
          <w:tblCellMar>
            <w:top w:w="9" w:type="dxa"/>
            <w:right w:w="73" w:type="dxa"/>
          </w:tblCellMar>
        </w:tblPrEx>
        <w:trPr>
          <w:trHeight w:val="470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F9B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25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AF96" w14:textId="77777777" w:rsidR="00FB5D0D" w:rsidRPr="00FB5D0D" w:rsidRDefault="00FB5D0D" w:rsidP="00FB5D0D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 что тратятся деньги. </w:t>
            </w:r>
          </w:p>
          <w:p w14:paraId="218EE4D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Вредные привычки. Хобби.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9DD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493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D192" w14:textId="77777777" w:rsidR="00FB5D0D" w:rsidRPr="00FB5D0D" w:rsidRDefault="00FB5D0D" w:rsidP="00FB5D0D">
            <w:pPr>
              <w:spacing w:after="0"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B1E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6314" w14:textId="77777777" w:rsidR="00FB5D0D" w:rsidRPr="00FB5D0D" w:rsidRDefault="00FB5D0D" w:rsidP="00B43208">
            <w:pPr>
              <w:numPr>
                <w:ilvl w:val="0"/>
                <w:numId w:val="37"/>
              </w:numPr>
              <w:spacing w:after="33" w:line="250" w:lineRule="auto"/>
              <w:ind w:righ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5AA9E6E2" w14:textId="77777777" w:rsidR="00FB5D0D" w:rsidRPr="00FB5D0D" w:rsidRDefault="00FB5D0D" w:rsidP="00B43208">
            <w:pPr>
              <w:numPr>
                <w:ilvl w:val="0"/>
                <w:numId w:val="37"/>
              </w:numPr>
              <w:spacing w:after="0" w:line="260" w:lineRule="auto"/>
              <w:ind w:righ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430B462A" w14:textId="77777777" w:rsidR="00FB5D0D" w:rsidRPr="00FB5D0D" w:rsidRDefault="00FB5D0D" w:rsidP="00FB5D0D">
            <w:pPr>
              <w:spacing w:after="0" w:line="259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9FD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Деловая игра «Учимся жить по средствам»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A1C4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F91D1E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482EE5A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A2C59C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27D3702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8B40A0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B76A33" w14:paraId="799970A0" w14:textId="77777777" w:rsidTr="00FB5D0D">
        <w:tblPrEx>
          <w:tblCellMar>
            <w:top w:w="9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CBD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C32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BD6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2901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BB0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766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0643" w14:textId="77777777" w:rsidR="00FB5D0D" w:rsidRPr="00FB5D0D" w:rsidRDefault="00FB5D0D" w:rsidP="00FB5D0D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действий. </w:t>
            </w:r>
          </w:p>
          <w:p w14:paraId="60A2F375" w14:textId="77777777" w:rsidR="00FB5D0D" w:rsidRPr="00FB5D0D" w:rsidRDefault="00FB5D0D" w:rsidP="00B43208">
            <w:pPr>
              <w:numPr>
                <w:ilvl w:val="0"/>
                <w:numId w:val="38"/>
              </w:numPr>
              <w:spacing w:after="9" w:line="270" w:lineRule="auto"/>
              <w:ind w:right="24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6662B568" w14:textId="77777777" w:rsidR="00FB5D0D" w:rsidRPr="00FB5D0D" w:rsidRDefault="00FB5D0D" w:rsidP="00B43208">
            <w:pPr>
              <w:numPr>
                <w:ilvl w:val="0"/>
                <w:numId w:val="38"/>
              </w:numPr>
              <w:spacing w:after="0" w:line="259" w:lineRule="auto"/>
              <w:ind w:right="24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73D63D48" w14:textId="77777777" w:rsidR="00FB5D0D" w:rsidRPr="00FB5D0D" w:rsidRDefault="00FB5D0D" w:rsidP="00FB5D0D">
            <w:pPr>
              <w:spacing w:after="1" w:line="277" w:lineRule="auto"/>
              <w:ind w:right="5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7CF9DF93" w14:textId="77777777" w:rsidR="00FB5D0D" w:rsidRPr="00FB5D0D" w:rsidRDefault="00FB5D0D" w:rsidP="00B43208">
            <w:pPr>
              <w:numPr>
                <w:ilvl w:val="0"/>
                <w:numId w:val="38"/>
              </w:numPr>
              <w:spacing w:after="0" w:line="259" w:lineRule="auto"/>
              <w:ind w:right="24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045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38E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FB5D0D" w:rsidRPr="00FB5D0D" w14:paraId="03DA1AC3" w14:textId="77777777" w:rsidTr="00FB5D0D">
        <w:tblPrEx>
          <w:tblCellMar>
            <w:top w:w="9" w:type="dxa"/>
          </w:tblCellMar>
        </w:tblPrEx>
        <w:trPr>
          <w:trHeight w:val="4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A17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26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F986" w14:textId="77777777" w:rsidR="00FB5D0D" w:rsidRPr="00FB5D0D" w:rsidRDefault="00FB5D0D" w:rsidP="00FB5D0D">
            <w:pPr>
              <w:spacing w:after="48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Деньги счёт любят, или как управлять своим кошельком, </w:t>
            </w:r>
          </w:p>
          <w:p w14:paraId="16665D9A" w14:textId="77777777" w:rsidR="00FB5D0D" w:rsidRPr="00FB5D0D" w:rsidRDefault="00FB5D0D" w:rsidP="00FB5D0D">
            <w:pPr>
              <w:spacing w:after="0" w:line="259" w:lineRule="auto"/>
              <w:ind w:right="65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чтобы он не пустовал( 9ч  )   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  Как умно управлять своими деньгами. Бюджет-план доходов и расходов.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A13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33F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5555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5ADF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F14F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47F93B71" w14:textId="77777777" w:rsidR="00FB5D0D" w:rsidRPr="00FB5D0D" w:rsidRDefault="00FB5D0D" w:rsidP="00FB5D0D">
            <w:pPr>
              <w:spacing w:after="22"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3F6A2C6D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24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67372B49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4A84799E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573A8407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24" w:line="256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7AE7F461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21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2F972666" w14:textId="77777777" w:rsidR="00FB5D0D" w:rsidRPr="00FB5D0D" w:rsidRDefault="00FB5D0D" w:rsidP="00B43208">
            <w:pPr>
              <w:numPr>
                <w:ilvl w:val="0"/>
                <w:numId w:val="39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54A8E5F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A5B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5DA3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0E61A8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769528A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345668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87C5856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4555B3A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5507FAF3" w14:textId="77777777" w:rsidTr="00FB5D0D">
        <w:tblPrEx>
          <w:tblCellMar>
            <w:top w:w="9" w:type="dxa"/>
          </w:tblCellMar>
        </w:tblPrEx>
        <w:trPr>
          <w:trHeight w:val="19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5F7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27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3929" w14:textId="77777777" w:rsidR="00FB5D0D" w:rsidRPr="00FB5D0D" w:rsidRDefault="00FB5D0D" w:rsidP="00FB5D0D">
            <w:pPr>
              <w:spacing w:after="0" w:line="259" w:lineRule="auto"/>
              <w:ind w:right="55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умно управлять своими деньгами. Составление бюджета.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9BD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0E3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845D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AD97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507A" w14:textId="77777777" w:rsidR="00FB5D0D" w:rsidRPr="00FB5D0D" w:rsidRDefault="00FB5D0D" w:rsidP="00B43208">
            <w:pPr>
              <w:numPr>
                <w:ilvl w:val="0"/>
                <w:numId w:val="40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07D30AE7" w14:textId="77777777" w:rsidR="00FB5D0D" w:rsidRPr="00FB5D0D" w:rsidRDefault="00FB5D0D" w:rsidP="00B43208">
            <w:pPr>
              <w:numPr>
                <w:ilvl w:val="0"/>
                <w:numId w:val="40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4655E455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6825755B" w14:textId="77777777" w:rsidR="00FB5D0D" w:rsidRPr="00FB5D0D" w:rsidRDefault="00FB5D0D" w:rsidP="00B43208">
            <w:pPr>
              <w:numPr>
                <w:ilvl w:val="0"/>
                <w:numId w:val="40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0014142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EBD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8DF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  <w:tr w:rsidR="00FB5D0D" w:rsidRPr="00FB5D0D" w14:paraId="426240BA" w14:textId="77777777" w:rsidTr="00FB5D0D">
        <w:tblPrEx>
          <w:tblCellMar>
            <w:top w:w="9" w:type="dxa"/>
            <w:right w:w="73" w:type="dxa"/>
          </w:tblCellMar>
        </w:tblPrEx>
        <w:trPr>
          <w:trHeight w:val="19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D23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A67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B69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AD0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B34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F30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2E06" w14:textId="77777777" w:rsidR="00FB5D0D" w:rsidRPr="00FB5D0D" w:rsidRDefault="00FB5D0D" w:rsidP="00FB5D0D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(лидера, исполнителя, критика). </w:t>
            </w:r>
          </w:p>
          <w:p w14:paraId="40BB9304" w14:textId="77777777" w:rsidR="00FB5D0D" w:rsidRPr="00FB5D0D" w:rsidRDefault="00FB5D0D" w:rsidP="00FB5D0D">
            <w:pPr>
              <w:spacing w:after="0" w:line="259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DD9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BB3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913841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CBF9FBB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4E5F8AF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6FA6F0CF" w14:textId="77777777" w:rsidTr="00FB5D0D">
        <w:tblPrEx>
          <w:tblCellMar>
            <w:top w:w="9" w:type="dxa"/>
            <w:right w:w="73" w:type="dxa"/>
          </w:tblCellMar>
        </w:tblPrEx>
        <w:trPr>
          <w:trHeight w:val="82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FF1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28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78F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умно управлять своими деньгами. Как можно экономить.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550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F22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FC5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3DFF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0F84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33" w:line="25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6014176A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0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7DD31CE3" w14:textId="77777777" w:rsidR="00FB5D0D" w:rsidRPr="00FB5D0D" w:rsidRDefault="00FB5D0D" w:rsidP="00FB5D0D">
            <w:pPr>
              <w:spacing w:after="27" w:line="255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27083970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0" w:line="284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</w:t>
            </w:r>
          </w:p>
          <w:p w14:paraId="019032AA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0" w:line="28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13F46759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222D6EAB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43FB50FA" w14:textId="77777777" w:rsidR="00FB5D0D" w:rsidRPr="00FB5D0D" w:rsidRDefault="00FB5D0D" w:rsidP="00B43208">
            <w:pPr>
              <w:numPr>
                <w:ilvl w:val="0"/>
                <w:numId w:val="41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678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0946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58E7F7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6BE066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3085A0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272E317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0C7E985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5C1F340E" w14:textId="77777777" w:rsidTr="00FB5D0D">
        <w:tblPrEx>
          <w:tblCellMar>
            <w:top w:w="9" w:type="dxa"/>
            <w:right w:w="118" w:type="dxa"/>
          </w:tblCellMar>
        </w:tblPrEx>
        <w:trPr>
          <w:trHeight w:val="2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B040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6C8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D40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D73B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CA7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6E3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B07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641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0CF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FB5D0D" w:rsidRPr="00FB5D0D" w14:paraId="22211F5D" w14:textId="77777777" w:rsidTr="00FB5D0D">
        <w:tblPrEx>
          <w:tblCellMar>
            <w:top w:w="9" w:type="dxa"/>
            <w:right w:w="118" w:type="dxa"/>
          </w:tblCellMar>
        </w:tblPrEx>
        <w:trPr>
          <w:trHeight w:val="38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D76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29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52FE" w14:textId="77777777" w:rsidR="00FB5D0D" w:rsidRPr="00FB5D0D" w:rsidRDefault="00FB5D0D" w:rsidP="00FB5D0D">
            <w:pPr>
              <w:spacing w:after="0" w:line="259" w:lineRule="auto"/>
              <w:ind w:right="4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умно управлять своими деньгами. Дополнительный заработок. 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C14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777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2D66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8BD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1652" w14:textId="77777777" w:rsidR="00FB5D0D" w:rsidRPr="00FB5D0D" w:rsidRDefault="00FB5D0D" w:rsidP="00B43208">
            <w:pPr>
              <w:numPr>
                <w:ilvl w:val="0"/>
                <w:numId w:val="42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347EFF63" w14:textId="77777777" w:rsidR="00FB5D0D" w:rsidRPr="00FB5D0D" w:rsidRDefault="00FB5D0D" w:rsidP="00B43208">
            <w:pPr>
              <w:numPr>
                <w:ilvl w:val="0"/>
                <w:numId w:val="42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07184A44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49E5C940" w14:textId="77777777" w:rsidR="00FB5D0D" w:rsidRPr="00FB5D0D" w:rsidRDefault="00FB5D0D" w:rsidP="00B43208">
            <w:pPr>
              <w:numPr>
                <w:ilvl w:val="0"/>
                <w:numId w:val="42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0F667F15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6A261282" w14:textId="77777777" w:rsidR="00FB5D0D" w:rsidRPr="00FB5D0D" w:rsidRDefault="00FB5D0D" w:rsidP="00FB5D0D">
            <w:pPr>
              <w:spacing w:after="0" w:line="259" w:lineRule="auto"/>
              <w:ind w:right="427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решении учебной задачи.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E2D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кроссворда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1A62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42ECC0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6881891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C74532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5A7C4CF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3035FC6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7B78303F" w14:textId="77777777" w:rsidTr="00FB5D0D">
        <w:tblPrEx>
          <w:tblCellMar>
            <w:top w:w="9" w:type="dxa"/>
            <w:right w:w="118" w:type="dxa"/>
          </w:tblCellMar>
        </w:tblPrEx>
        <w:trPr>
          <w:trHeight w:val="4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F6B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30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CD8F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делать сбережения. Формы сбережений.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CE9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F4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295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74DB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C583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Определять и </w:t>
            </w:r>
          </w:p>
          <w:p w14:paraId="6A42DECC" w14:textId="77777777" w:rsidR="00FB5D0D" w:rsidRPr="00FB5D0D" w:rsidRDefault="00FB5D0D" w:rsidP="00FB5D0D">
            <w:pPr>
              <w:spacing w:after="18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формулировать цель деятельности с помощью педагога. </w:t>
            </w:r>
          </w:p>
          <w:p w14:paraId="226A1865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25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Проговорить </w:t>
            </w:r>
          </w:p>
          <w:p w14:paraId="5B369DD3" w14:textId="77777777" w:rsidR="00FB5D0D" w:rsidRPr="00FB5D0D" w:rsidRDefault="00FB5D0D" w:rsidP="00FB5D0D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последовательность действий. </w:t>
            </w:r>
          </w:p>
          <w:p w14:paraId="59519E43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0" w:line="282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высказывать свое предположение. </w:t>
            </w:r>
          </w:p>
          <w:p w14:paraId="2B315EC9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25" w:line="255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работать по предложенному учителем плану. </w:t>
            </w:r>
          </w:p>
          <w:p w14:paraId="200E14D2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18" w:line="26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отличать верно выполненное задание от неверного. </w:t>
            </w:r>
          </w:p>
          <w:p w14:paraId="574180EC" w14:textId="77777777" w:rsidR="00FB5D0D" w:rsidRPr="00FB5D0D" w:rsidRDefault="00FB5D0D" w:rsidP="00B43208">
            <w:pPr>
              <w:numPr>
                <w:ilvl w:val="0"/>
                <w:numId w:val="43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Учиться совместно с </w:t>
            </w:r>
          </w:p>
          <w:p w14:paraId="06FBC64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педагогом и учениками давать эмоциональную оценку деятельности товарищей.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BAB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48DC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919113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1B6370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66A15C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ED183E1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66BCFE6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34A6A2B7" w14:textId="77777777" w:rsidTr="00FB5D0D">
        <w:tblPrEx>
          <w:tblCellMar>
            <w:top w:w="9" w:type="dxa"/>
            <w:right w:w="118" w:type="dxa"/>
          </w:tblCellMar>
        </w:tblPrEx>
        <w:trPr>
          <w:trHeight w:val="16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CCA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31 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447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делать сбережения. Виды сбережений.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168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E57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482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909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4F24" w14:textId="77777777" w:rsidR="00FB5D0D" w:rsidRPr="00FB5D0D" w:rsidRDefault="00FB5D0D" w:rsidP="00FB5D0D">
            <w:pPr>
              <w:spacing w:after="0" w:line="259" w:lineRule="auto"/>
              <w:ind w:right="73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Определять и формулировать цель деятельности с помощью педагога. Ориентироваться в своей системе знаний.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Отличать новое от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D598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презентации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06E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  <w:tr w:rsidR="00FB5D0D" w:rsidRPr="00FB5D0D" w14:paraId="42EF35FD" w14:textId="77777777" w:rsidTr="00FB5D0D">
        <w:tblPrEx>
          <w:tblCellMar>
            <w:top w:w="9" w:type="dxa"/>
            <w:right w:w="53" w:type="dxa"/>
          </w:tblCellMar>
        </w:tblPrEx>
        <w:trPr>
          <w:trHeight w:val="69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5B13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B500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BDA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9FA4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31EA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C7F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D5B2" w14:textId="77777777" w:rsidR="00FB5D0D" w:rsidRPr="00FB5D0D" w:rsidRDefault="00FB5D0D" w:rsidP="00FB5D0D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уже известного с помощью учителя. </w:t>
            </w:r>
          </w:p>
          <w:p w14:paraId="413B09BF" w14:textId="77777777" w:rsidR="00FB5D0D" w:rsidRPr="00FB5D0D" w:rsidRDefault="00FB5D0D" w:rsidP="00FB5D0D">
            <w:pPr>
              <w:spacing w:after="21" w:line="26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педагога и используя литературу.    Проговорить последовательность действий. </w:t>
            </w:r>
          </w:p>
          <w:p w14:paraId="10F1B670" w14:textId="77777777" w:rsidR="00FB5D0D" w:rsidRPr="00FB5D0D" w:rsidRDefault="00FB5D0D" w:rsidP="00B43208">
            <w:pPr>
              <w:numPr>
                <w:ilvl w:val="0"/>
                <w:numId w:val="44"/>
              </w:numPr>
              <w:spacing w:after="9" w:line="270" w:lineRule="auto"/>
              <w:ind w:right="18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23F09632" w14:textId="77777777" w:rsidR="00FB5D0D" w:rsidRPr="00FB5D0D" w:rsidRDefault="00FB5D0D" w:rsidP="00B43208">
            <w:pPr>
              <w:numPr>
                <w:ilvl w:val="0"/>
                <w:numId w:val="44"/>
              </w:numPr>
              <w:spacing w:after="0" w:line="259" w:lineRule="auto"/>
              <w:ind w:right="18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5FBEB5C8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3250ADA5" w14:textId="77777777" w:rsidR="00FB5D0D" w:rsidRPr="00FB5D0D" w:rsidRDefault="00FB5D0D" w:rsidP="00B43208">
            <w:pPr>
              <w:numPr>
                <w:ilvl w:val="0"/>
                <w:numId w:val="44"/>
              </w:numPr>
              <w:spacing w:after="0" w:line="259" w:lineRule="auto"/>
              <w:ind w:right="188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73A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7A6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http://richkid.ru/club/about/ </w:t>
            </w:r>
          </w:p>
          <w:p w14:paraId="49B1ABD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01A6E2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100FBED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https://razvitum.ru/articles/35/2222?u tm_source=email&amp;utm_medium=em ail&amp;utm_campaign=1089&amp;utm_cont ent=article </w:t>
            </w:r>
          </w:p>
          <w:p w14:paraId="2DCD958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FB5D0D" w:rsidRPr="00FB5D0D" w14:paraId="544F606B" w14:textId="77777777" w:rsidTr="00FB5D0D">
        <w:tblPrEx>
          <w:tblCellMar>
            <w:top w:w="9" w:type="dxa"/>
            <w:right w:w="53" w:type="dxa"/>
          </w:tblCellMar>
        </w:tblPrEx>
        <w:trPr>
          <w:trHeight w:val="332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F6BC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32 </w:t>
            </w:r>
          </w:p>
        </w:tc>
        <w:tc>
          <w:tcPr>
            <w:tcW w:w="3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839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делать сбережения. Доходы от различных вложений денег. 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E2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9D4D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8756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CB88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D95A" w14:textId="77777777" w:rsidR="00FB5D0D" w:rsidRPr="00FB5D0D" w:rsidRDefault="00FB5D0D" w:rsidP="00B43208">
            <w:pPr>
              <w:numPr>
                <w:ilvl w:val="0"/>
                <w:numId w:val="45"/>
              </w:numPr>
              <w:spacing w:after="0" w:line="28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выражать свои мысли. </w:t>
            </w:r>
          </w:p>
          <w:p w14:paraId="1BE42D56" w14:textId="77777777" w:rsidR="00FB5D0D" w:rsidRPr="00FB5D0D" w:rsidRDefault="00FB5D0D" w:rsidP="00B43208">
            <w:pPr>
              <w:numPr>
                <w:ilvl w:val="0"/>
                <w:numId w:val="45"/>
              </w:numPr>
              <w:spacing w:after="29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1BABF557" w14:textId="77777777" w:rsidR="00FB5D0D" w:rsidRPr="00FB5D0D" w:rsidRDefault="00FB5D0D" w:rsidP="00FB5D0D">
            <w:pPr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и пытаться договариваться. </w:t>
            </w:r>
          </w:p>
          <w:p w14:paraId="2EEFCDD1" w14:textId="77777777" w:rsidR="00FB5D0D" w:rsidRPr="00FB5D0D" w:rsidRDefault="00FB5D0D" w:rsidP="00B43208">
            <w:pPr>
              <w:numPr>
                <w:ilvl w:val="0"/>
                <w:numId w:val="45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выполнять </w:t>
            </w:r>
          </w:p>
          <w:p w14:paraId="40B7A225" w14:textId="77777777" w:rsidR="00FB5D0D" w:rsidRPr="00FB5D0D" w:rsidRDefault="00FB5D0D" w:rsidP="00FB5D0D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различные роли в группе (лидера, исполнителя, критика). </w:t>
            </w:r>
          </w:p>
          <w:p w14:paraId="5FD42966" w14:textId="77777777" w:rsidR="00FB5D0D" w:rsidRPr="00FB5D0D" w:rsidRDefault="00FB5D0D" w:rsidP="00FB5D0D">
            <w:pPr>
              <w:spacing w:after="0" w:line="259" w:lineRule="auto"/>
              <w:ind w:right="494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навыками сотрудничества в  группе в совместном 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2497" w14:textId="77777777" w:rsidR="00FB5D0D" w:rsidRPr="00FB5D0D" w:rsidRDefault="00FB5D0D" w:rsidP="00FB5D0D">
            <w:pPr>
              <w:spacing w:after="45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Играпутешествие в страну </w:t>
            </w:r>
          </w:p>
          <w:p w14:paraId="1C999C55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«Экономика»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3CCC" w14:textId="77777777" w:rsidR="00FB5D0D" w:rsidRPr="00FB5D0D" w:rsidRDefault="00233200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hyperlink r:id="rId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http://www.gorodfinansov.ru</w:t>
              </w:r>
            </w:hyperlink>
            <w:hyperlink r:id="rId9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www.azbukafinansov.ru</w:t>
              </w:r>
            </w:hyperlink>
            <w:hyperlink r:id="rId11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http://www.it</w:t>
              </w:r>
            </w:hyperlink>
            <w:hyperlink r:id="rId1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-</w:t>
              </w:r>
            </w:hyperlink>
            <w:hyperlink r:id="rId1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n.ru/</w:t>
              </w:r>
            </w:hyperlink>
            <w:hyperlink r:id="rId15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http://www.uchportal.ru/load/136</w:t>
              </w:r>
            </w:hyperlink>
            <w:hyperlink r:id="rId17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http://michurin.com/index.htm</w:t>
              </w:r>
            </w:hyperlink>
            <w:hyperlink r:id="rId19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2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http://michurin.com/index.htm</w:t>
              </w:r>
            </w:hyperlink>
            <w:hyperlink r:id="rId21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</w:p>
          <w:p w14:paraId="7F9C48BB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hyperlink r:id="rId2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http://richkid.ru/club/about/</w:t>
              </w:r>
            </w:hyperlink>
            <w:hyperlink r:id="rId23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</w:p>
          <w:p w14:paraId="299F19FB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2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25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7B48953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405188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28A0786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2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https://razvitum.ru/articles/35/2222?u </w:t>
              </w:r>
            </w:hyperlink>
            <w:hyperlink r:id="rId2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tm_source=email&amp;utm_medium=em</w:t>
              </w:r>
            </w:hyperlink>
          </w:p>
        </w:tc>
      </w:tr>
      <w:tr w:rsidR="00FB5D0D" w:rsidRPr="00FB5D0D" w14:paraId="6F2746D0" w14:textId="77777777" w:rsidTr="00FB5D0D">
        <w:tblPrEx>
          <w:tblCellMar>
            <w:top w:w="9" w:type="dxa"/>
            <w:right w:w="71" w:type="dxa"/>
          </w:tblCellMar>
        </w:tblPrEx>
        <w:trPr>
          <w:trHeight w:val="1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95EE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8F4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32AB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9379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827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E714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B2C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решении учебной задачи.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0F5C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E867" w14:textId="77777777" w:rsidR="00FB5D0D" w:rsidRPr="00FB5D0D" w:rsidRDefault="00233200" w:rsidP="00FB5D0D">
            <w:pPr>
              <w:spacing w:after="0" w:line="23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2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ail&amp;utm_campaign=1089&amp;utm_cont </w:t>
              </w:r>
            </w:hyperlink>
            <w:hyperlink r:id="rId2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ent=article</w:t>
              </w:r>
            </w:hyperlink>
            <w:hyperlink r:id="rId30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13EFA92A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hyperlink r:id="rId3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https://fmc.hse.ru/primarySchool</w:t>
              </w:r>
            </w:hyperlink>
            <w:hyperlink r:id="rId32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</w:p>
          <w:p w14:paraId="6C395964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</w:tr>
      <w:tr w:rsidR="00FB5D0D" w:rsidRPr="00FB5D0D" w14:paraId="51C4FA25" w14:textId="77777777" w:rsidTr="00FB5D0D">
        <w:tblPrEx>
          <w:tblCellMar>
            <w:top w:w="9" w:type="dxa"/>
            <w:right w:w="71" w:type="dxa"/>
          </w:tblCellMar>
        </w:tblPrEx>
        <w:trPr>
          <w:trHeight w:val="55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9292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33 </w:t>
            </w:r>
          </w:p>
        </w:tc>
        <w:tc>
          <w:tcPr>
            <w:tcW w:w="3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D25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 делать сбережения Экскурсия в банк.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262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B2D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4092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DFAD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EA5A" w14:textId="77777777" w:rsidR="00FB5D0D" w:rsidRPr="00FB5D0D" w:rsidRDefault="00FB5D0D" w:rsidP="00B43208">
            <w:pPr>
              <w:numPr>
                <w:ilvl w:val="0"/>
                <w:numId w:val="46"/>
              </w:numPr>
              <w:spacing w:after="27" w:line="253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</w:t>
            </w:r>
          </w:p>
          <w:p w14:paraId="35547E4D" w14:textId="77777777" w:rsidR="00FB5D0D" w:rsidRPr="00FB5D0D" w:rsidRDefault="00FB5D0D" w:rsidP="00B43208">
            <w:pPr>
              <w:numPr>
                <w:ilvl w:val="0"/>
                <w:numId w:val="46"/>
              </w:numPr>
              <w:spacing w:after="20" w:line="261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Проговорить последовательность действий. </w:t>
            </w:r>
          </w:p>
          <w:p w14:paraId="057E1057" w14:textId="77777777" w:rsidR="00FB5D0D" w:rsidRPr="00FB5D0D" w:rsidRDefault="00FB5D0D" w:rsidP="00B43208">
            <w:pPr>
              <w:numPr>
                <w:ilvl w:val="0"/>
                <w:numId w:val="46"/>
              </w:numPr>
              <w:spacing w:after="9" w:line="270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50458E34" w14:textId="77777777" w:rsidR="00FB5D0D" w:rsidRPr="00FB5D0D" w:rsidRDefault="00FB5D0D" w:rsidP="00B43208">
            <w:pPr>
              <w:numPr>
                <w:ilvl w:val="0"/>
                <w:numId w:val="46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176D4E5D" w14:textId="77777777" w:rsidR="00FB5D0D" w:rsidRPr="00FB5D0D" w:rsidRDefault="00FB5D0D" w:rsidP="00FB5D0D">
            <w:pPr>
              <w:spacing w:after="1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576407B9" w14:textId="77777777" w:rsidR="00FB5D0D" w:rsidRPr="00FB5D0D" w:rsidRDefault="00FB5D0D" w:rsidP="00B43208">
            <w:pPr>
              <w:numPr>
                <w:ilvl w:val="0"/>
                <w:numId w:val="46"/>
              </w:numPr>
              <w:spacing w:after="0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180E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8E61" w14:textId="77777777" w:rsidR="00FB5D0D" w:rsidRPr="00FB5D0D" w:rsidRDefault="00233200" w:rsidP="00FB5D0D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3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34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3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36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3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http://www.it</w:t>
              </w:r>
            </w:hyperlink>
            <w:hyperlink r:id="rId3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-</w:t>
              </w:r>
            </w:hyperlink>
            <w:hyperlink r:id="rId3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n.ru/</w:t>
              </w:r>
            </w:hyperlink>
            <w:hyperlink r:id="rId40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4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http://www.uchportal.ru/load/136</w:t>
              </w:r>
            </w:hyperlink>
            <w:hyperlink r:id="rId42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r w:rsidR="00FB5D0D"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ttp://michurin.com/index.htm </w:t>
            </w:r>
            <w:hyperlink r:id="rId4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</w:t>
              </w:r>
            </w:hyperlink>
            <w:hyperlink r:id="rId4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4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michurin</w:t>
              </w:r>
            </w:hyperlink>
            <w:hyperlink r:id="rId4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4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com</w:t>
              </w:r>
            </w:hyperlink>
            <w:hyperlink r:id="rId4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4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index</w:t>
              </w:r>
            </w:hyperlink>
            <w:hyperlink r:id="rId5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5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htm</w:t>
              </w:r>
            </w:hyperlink>
            <w:hyperlink r:id="rId52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89EE90B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  <w:hyperlink r:id="rId53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</w:t>
              </w:r>
            </w:hyperlink>
            <w:hyperlink r:id="rId54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55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richkid</w:t>
              </w:r>
            </w:hyperlink>
            <w:hyperlink r:id="rId56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57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ru</w:t>
              </w:r>
            </w:hyperlink>
            <w:hyperlink r:id="rId58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59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club</w:t>
              </w:r>
            </w:hyperlink>
            <w:hyperlink r:id="rId60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61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about</w:t>
              </w:r>
            </w:hyperlink>
            <w:hyperlink r:id="rId62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63">
              <w:r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435F219D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6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65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33995CF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D90AD9A" w14:textId="77777777" w:rsidR="00FB5D0D" w:rsidRPr="00FB5D0D" w:rsidRDefault="00233200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6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https</w:t>
              </w:r>
            </w:hyperlink>
            <w:hyperlink r:id="rId6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6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razvitum</w:t>
              </w:r>
            </w:hyperlink>
            <w:hyperlink r:id="rId6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7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ru</w:t>
              </w:r>
            </w:hyperlink>
            <w:hyperlink r:id="rId7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7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articles</w:t>
              </w:r>
            </w:hyperlink>
            <w:hyperlink r:id="rId7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/35/2222?</w:t>
              </w:r>
            </w:hyperlink>
            <w:hyperlink r:id="rId7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u </w:t>
              </w:r>
            </w:hyperlink>
            <w:hyperlink r:id="rId7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tm</w:t>
              </w:r>
            </w:hyperlink>
            <w:hyperlink r:id="rId7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7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source</w:t>
              </w:r>
            </w:hyperlink>
            <w:hyperlink r:id="rId7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7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email</w:t>
              </w:r>
            </w:hyperlink>
            <w:hyperlink r:id="rId8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&amp;</w:t>
              </w:r>
            </w:hyperlink>
            <w:hyperlink r:id="rId8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8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8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medium</w:t>
              </w:r>
            </w:hyperlink>
            <w:hyperlink r:id="rId8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8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em </w:t>
              </w:r>
            </w:hyperlink>
            <w:hyperlink r:id="rId8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ail</w:t>
              </w:r>
            </w:hyperlink>
            <w:hyperlink r:id="rId8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&amp;</w:t>
              </w:r>
            </w:hyperlink>
            <w:hyperlink r:id="rId88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8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9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campaign</w:t>
              </w:r>
            </w:hyperlink>
            <w:hyperlink r:id="rId9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=1089&amp;</w:t>
              </w:r>
            </w:hyperlink>
            <w:hyperlink r:id="rId9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9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94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cont </w:t>
              </w:r>
            </w:hyperlink>
            <w:hyperlink r:id="rId9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ent</w:t>
              </w:r>
            </w:hyperlink>
            <w:hyperlink r:id="rId9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9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article</w:t>
              </w:r>
            </w:hyperlink>
            <w:hyperlink r:id="rId98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260AB0F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9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https://fmc.hse.ru/primarySchool</w:t>
              </w:r>
            </w:hyperlink>
            <w:hyperlink r:id="rId100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618F4E8A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FB5D0D" w:rsidRPr="00FB5D0D" w14:paraId="301D2B12" w14:textId="77777777" w:rsidTr="00FB5D0D">
        <w:tblPrEx>
          <w:tblCellMar>
            <w:top w:w="9" w:type="dxa"/>
            <w:right w:w="71" w:type="dxa"/>
          </w:tblCellMar>
        </w:tblPrEx>
        <w:trPr>
          <w:trHeight w:val="35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3A81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34 </w:t>
            </w:r>
          </w:p>
        </w:tc>
        <w:tc>
          <w:tcPr>
            <w:tcW w:w="3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3144" w14:textId="77777777" w:rsidR="00FB5D0D" w:rsidRPr="00B76A33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Что</w:t>
            </w:r>
            <w:r w:rsidRPr="00B76A3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полезно</w:t>
            </w:r>
            <w:r w:rsidRPr="00B76A3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знать</w:t>
            </w:r>
            <w:r w:rsidRPr="00B76A3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</w:t>
            </w:r>
            <w:r w:rsidRPr="00B76A3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деньгах</w:t>
            </w:r>
            <w:r w:rsidRPr="00B76A3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E5B4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08B9" w14:textId="77777777" w:rsidR="00FB5D0D" w:rsidRPr="00FB5D0D" w:rsidRDefault="00FB5D0D" w:rsidP="00FB5D0D">
            <w:pPr>
              <w:spacing w:after="0" w:line="259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9559" w14:textId="77777777" w:rsidR="00FB5D0D" w:rsidRPr="00FB5D0D" w:rsidRDefault="00FB5D0D" w:rsidP="00FB5D0D">
            <w:pPr>
              <w:spacing w:after="0" w:line="259" w:lineRule="auto"/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3FA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34EB" w14:textId="77777777" w:rsidR="00FB5D0D" w:rsidRPr="00FB5D0D" w:rsidRDefault="00FB5D0D" w:rsidP="00B43208">
            <w:pPr>
              <w:numPr>
                <w:ilvl w:val="0"/>
                <w:numId w:val="47"/>
              </w:numPr>
              <w:spacing w:after="34" w:line="250" w:lineRule="auto"/>
              <w:ind w:right="1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помощью педагога. Ориентироваться в своей системе знаний. </w:t>
            </w:r>
          </w:p>
          <w:p w14:paraId="1126FA02" w14:textId="77777777" w:rsidR="00FB5D0D" w:rsidRPr="00FB5D0D" w:rsidRDefault="00FB5D0D" w:rsidP="00B43208">
            <w:pPr>
              <w:numPr>
                <w:ilvl w:val="0"/>
                <w:numId w:val="47"/>
              </w:numPr>
              <w:spacing w:after="0" w:line="260" w:lineRule="auto"/>
              <w:ind w:right="1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Отличать новое от уже известного с помощью учителя. </w:t>
            </w:r>
          </w:p>
          <w:p w14:paraId="1F51E217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добывать новые знания, находить ответы на вопросы, используя свой жизненный опыт, информацию, полученную от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4B26" w14:textId="77777777" w:rsidR="00FB5D0D" w:rsidRPr="00FB5D0D" w:rsidRDefault="00FB5D0D" w:rsidP="00FB5D0D">
            <w:pPr>
              <w:spacing w:after="0" w:line="259" w:lineRule="auto"/>
              <w:ind w:right="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Практическая работа «Деньги нашего класса»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AC87" w14:textId="77777777" w:rsidR="00FB5D0D" w:rsidRPr="00FB5D0D" w:rsidRDefault="00233200" w:rsidP="00FB5D0D">
            <w:pPr>
              <w:spacing w:after="1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10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http://www.gorodfinansov.ru</w:t>
              </w:r>
            </w:hyperlink>
            <w:hyperlink r:id="rId102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03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04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05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http://www.it</w:t>
              </w:r>
            </w:hyperlink>
            <w:hyperlink r:id="rId106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-</w:t>
              </w:r>
            </w:hyperlink>
            <w:hyperlink r:id="rId107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n.ru/</w:t>
              </w:r>
            </w:hyperlink>
            <w:hyperlink r:id="rId108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0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http://www.uchportal.ru/load/136</w:t>
              </w:r>
            </w:hyperlink>
            <w:hyperlink r:id="rId110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r w:rsidR="00FB5D0D"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ttp://michurin.com/index.htm </w:t>
            </w:r>
          </w:p>
          <w:p w14:paraId="4B0D619A" w14:textId="77777777" w:rsidR="00FB5D0D" w:rsidRPr="00FB5D0D" w:rsidRDefault="00233200" w:rsidP="00FB5D0D">
            <w:pPr>
              <w:spacing w:after="0"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111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http://michurin.com/index.htm</w:t>
              </w:r>
            </w:hyperlink>
            <w:hyperlink r:id="rId112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B663161" w14:textId="77777777" w:rsidR="00FB5D0D" w:rsidRPr="00FB5D0D" w:rsidRDefault="00FB5D0D" w:rsidP="00FB5D0D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  <w:hyperlink r:id="rId113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http://richkid.ru/club/about/</w:t>
              </w:r>
            </w:hyperlink>
            <w:hyperlink r:id="rId114">
              <w:r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15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116">
              <w:r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hyperlink r:id="rId117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https://razvitum.ru/articles/35/2222?u </w:t>
              </w:r>
            </w:hyperlink>
            <w:hyperlink r:id="rId118">
              <w:r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m_source=email&amp;utm_medium=ema</w:t>
              </w:r>
            </w:hyperlink>
          </w:p>
          <w:p w14:paraId="7A8135B2" w14:textId="77777777" w:rsidR="00FB5D0D" w:rsidRPr="00FB5D0D" w:rsidRDefault="00233200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119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il&amp;utm_campaign=1089&amp;utm_conte</w:t>
              </w:r>
            </w:hyperlink>
          </w:p>
          <w:p w14:paraId="49F5D73D" w14:textId="77777777" w:rsidR="00FB5D0D" w:rsidRPr="00FB5D0D" w:rsidRDefault="00233200" w:rsidP="00FB5D0D">
            <w:pPr>
              <w:spacing w:after="0" w:line="259" w:lineRule="auto"/>
              <w:ind w:right="3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120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nt=article</w:t>
              </w:r>
            </w:hyperlink>
            <w:hyperlink r:id="rId121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774F1673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FB5D0D" w:rsidRPr="00FB5D0D" w14:paraId="1694FA34" w14:textId="77777777" w:rsidTr="00FB5D0D">
        <w:tblPrEx>
          <w:tblCellMar>
            <w:top w:w="9" w:type="dxa"/>
            <w:right w:w="71" w:type="dxa"/>
          </w:tblCellMar>
        </w:tblPrEx>
        <w:trPr>
          <w:trHeight w:val="49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1D97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11B5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1D28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372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3FF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4306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F84D" w14:textId="77777777" w:rsidR="00FB5D0D" w:rsidRPr="00FB5D0D" w:rsidRDefault="00FB5D0D" w:rsidP="00FB5D0D">
            <w:pPr>
              <w:spacing w:after="14" w:line="266" w:lineRule="auto"/>
              <w:ind w:right="476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 и используя литературу.    Проговорить последовательность действий. </w:t>
            </w:r>
          </w:p>
          <w:p w14:paraId="76646182" w14:textId="77777777" w:rsidR="00FB5D0D" w:rsidRPr="00FB5D0D" w:rsidRDefault="00FB5D0D" w:rsidP="00B43208">
            <w:pPr>
              <w:numPr>
                <w:ilvl w:val="0"/>
                <w:numId w:val="48"/>
              </w:numPr>
              <w:spacing w:after="10" w:line="270" w:lineRule="auto"/>
              <w:ind w:right="16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предположение. • </w:t>
            </w: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работать по предложенному учителем плану. </w:t>
            </w:r>
          </w:p>
          <w:p w14:paraId="03FDB9A2" w14:textId="77777777" w:rsidR="00FB5D0D" w:rsidRPr="00FB5D0D" w:rsidRDefault="00FB5D0D" w:rsidP="00B43208">
            <w:pPr>
              <w:numPr>
                <w:ilvl w:val="0"/>
                <w:numId w:val="48"/>
              </w:numPr>
              <w:spacing w:after="0" w:line="259" w:lineRule="auto"/>
              <w:ind w:right="16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отличать </w:t>
            </w:r>
          </w:p>
          <w:p w14:paraId="37C723A4" w14:textId="77777777" w:rsidR="00FB5D0D" w:rsidRPr="00FB5D0D" w:rsidRDefault="00FB5D0D" w:rsidP="00FB5D0D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верно выполненное задание от неверного. </w:t>
            </w:r>
          </w:p>
          <w:p w14:paraId="6DAF0F5C" w14:textId="77777777" w:rsidR="00FB5D0D" w:rsidRPr="00FB5D0D" w:rsidRDefault="00FB5D0D" w:rsidP="00B43208">
            <w:pPr>
              <w:numPr>
                <w:ilvl w:val="0"/>
                <w:numId w:val="48"/>
              </w:numPr>
              <w:spacing w:after="0" w:line="259" w:lineRule="auto"/>
              <w:ind w:right="16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педагогом и учениками давать эмоциональную оценку деятельности товарищей.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32E2" w14:textId="77777777" w:rsidR="00FB5D0D" w:rsidRPr="00FB5D0D" w:rsidRDefault="00FB5D0D" w:rsidP="00FB5D0D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E8AE" w14:textId="77777777" w:rsidR="00FB5D0D" w:rsidRPr="00FB5D0D" w:rsidRDefault="00233200" w:rsidP="00FB5D0D">
            <w:pPr>
              <w:spacing w:after="0" w:line="259" w:lineRule="auto"/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hyperlink r:id="rId122">
              <w:r w:rsidR="00FB5D0D" w:rsidRPr="00FB5D0D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https://fmc.hse.ru/primarySchool</w:t>
              </w:r>
            </w:hyperlink>
            <w:hyperlink r:id="rId123">
              <w:r w:rsidR="00FB5D0D" w:rsidRPr="00FB5D0D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</w:p>
          <w:p w14:paraId="387C60A9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</w:tr>
      <w:tr w:rsidR="00FB5D0D" w:rsidRPr="00FB5D0D" w14:paraId="4118C98D" w14:textId="77777777" w:rsidTr="00FB5D0D">
        <w:tblPrEx>
          <w:tblCellMar>
            <w:top w:w="9" w:type="dxa"/>
            <w:right w:w="71" w:type="dxa"/>
          </w:tblCellMar>
        </w:tblPrEx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6951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2CC1" w14:textId="77777777" w:rsidR="00FB5D0D" w:rsidRPr="00FB5D0D" w:rsidRDefault="00FB5D0D" w:rsidP="00FB5D0D">
            <w:pPr>
              <w:spacing w:after="0" w:line="259" w:lineRule="auto"/>
              <w:ind w:right="3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Итого: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CA59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34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70D4" w14:textId="77777777" w:rsidR="00FB5D0D" w:rsidRPr="00FB5D0D" w:rsidRDefault="00FB5D0D" w:rsidP="00FB5D0D">
            <w:pPr>
              <w:spacing w:after="0" w:line="259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4D36" w14:textId="77777777" w:rsidR="00FB5D0D" w:rsidRPr="00FB5D0D" w:rsidRDefault="00FB5D0D" w:rsidP="00FB5D0D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  <w:t xml:space="preserve">13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BC14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0C3A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F96A" w14:textId="77777777" w:rsidR="00FB5D0D" w:rsidRPr="00FB5D0D" w:rsidRDefault="00FB5D0D" w:rsidP="00FB5D0D">
            <w:pPr>
              <w:spacing w:after="0" w:line="259" w:lineRule="auto"/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13 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4A85" w14:textId="77777777" w:rsidR="00FB5D0D" w:rsidRPr="00FB5D0D" w:rsidRDefault="00FB5D0D" w:rsidP="00FB5D0D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FB5D0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</w:tr>
    </w:tbl>
    <w:p w14:paraId="59422544" w14:textId="43638D26" w:rsidR="00FB5D0D" w:rsidRDefault="00FB5D0D">
      <w:pPr>
        <w:sectPr w:rsidR="00FB5D0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9C87E7" w14:textId="77777777" w:rsidR="00474312" w:rsidRDefault="00474312">
      <w:pPr>
        <w:autoSpaceDE w:val="0"/>
        <w:autoSpaceDN w:val="0"/>
        <w:spacing w:after="78" w:line="220" w:lineRule="exact"/>
      </w:pPr>
    </w:p>
    <w:p w14:paraId="65169FD4" w14:textId="77777777" w:rsidR="00474312" w:rsidRDefault="0060521D">
      <w:pPr>
        <w:autoSpaceDE w:val="0"/>
        <w:autoSpaceDN w:val="0"/>
        <w:spacing w:after="310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23"/>
        </w:rPr>
        <w:t xml:space="preserve">ПОУРОЧНОЕ ПЛАНИРОВАНИЕ 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780A91E" w14:textId="77777777">
        <w:trPr>
          <w:trHeight w:hRule="exact" w:val="48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6BF9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п/п</w:t>
            </w:r>
          </w:p>
        </w:tc>
        <w:tc>
          <w:tcPr>
            <w:tcW w:w="3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0EEC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Тема урока</w:t>
            </w:r>
          </w:p>
        </w:tc>
        <w:tc>
          <w:tcPr>
            <w:tcW w:w="3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4E81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Количество часов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78841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изучения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2E24E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Виды, формы контроля</w:t>
            </w:r>
          </w:p>
        </w:tc>
      </w:tr>
      <w:tr w:rsidR="00474312" w14:paraId="5F103B61" w14:textId="77777777">
        <w:trPr>
          <w:trHeight w:hRule="exact" w:val="80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DB7C" w14:textId="77777777" w:rsidR="00474312" w:rsidRDefault="0047431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F9FD" w14:textId="77777777" w:rsidR="00474312" w:rsidRDefault="00474312"/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745D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всего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FF8CA" w14:textId="77777777" w:rsidR="00474312" w:rsidRDefault="0060521D">
            <w:pPr>
              <w:autoSpaceDE w:val="0"/>
              <w:autoSpaceDN w:val="0"/>
              <w:spacing w:before="94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контрольные работы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83E7D" w14:textId="77777777" w:rsidR="00474312" w:rsidRDefault="0060521D">
            <w:pPr>
              <w:autoSpaceDE w:val="0"/>
              <w:autoSpaceDN w:val="0"/>
              <w:spacing w:before="94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практические работы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2AD6" w14:textId="77777777" w:rsidR="00474312" w:rsidRDefault="00474312"/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1D06" w14:textId="77777777" w:rsidR="00474312" w:rsidRDefault="00474312"/>
        </w:tc>
      </w:tr>
      <w:tr w:rsidR="00474312" w14:paraId="23E2D992" w14:textId="77777777" w:rsidTr="00807B04">
        <w:trPr>
          <w:trHeight w:hRule="exact" w:val="139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EE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51187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чтение</w:t>
            </w:r>
          </w:p>
          <w:p w14:paraId="2D324AB3" w14:textId="5500B2AC" w:rsidR="00807B04" w:rsidRPr="004771F0" w:rsidRDefault="00807B04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>
              <w:rPr>
                <w:lang w:val="ru-RU"/>
              </w:rPr>
              <w:t>Что такое деньги и откуда они взялись. Обмен товарами.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88B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7D1A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1A9B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97D7F" w14:textId="6FF82F4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02FB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2EA3B3" w14:textId="77777777">
        <w:trPr>
          <w:trHeight w:hRule="exact" w:val="8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16C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DF8AE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сравнение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9E07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5D4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6426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F99E7" w14:textId="1F39986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01D3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1D24F5D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ACB2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FF7FF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Числа в пределах 1000: представление в виде суммы разрядных слагаемых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9DC4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3BC1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3E90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01C4B" w14:textId="7F98352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A462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EC8B9B0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6CA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49358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00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Равенства и неравенства: чтение, составление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56BC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4EF88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63BB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E2A35" w14:textId="0D3B160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612B7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DB28DD8" w14:textId="77777777" w:rsidTr="00807B04">
        <w:trPr>
          <w:trHeight w:hRule="exact" w:val="21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8928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8351D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Числа. Равенства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неравенства: установление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истинности (верное/неверное)</w:t>
            </w:r>
          </w:p>
          <w:p w14:paraId="0450C11C" w14:textId="77777777" w:rsidR="00807B04" w:rsidRPr="00807B04" w:rsidRDefault="00807B04" w:rsidP="00807B04">
            <w:pPr>
              <w:spacing w:after="43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Что такое деньги и откуда они взялись. Появление первых </w:t>
            </w:r>
          </w:p>
          <w:p w14:paraId="1369BC48" w14:textId="06124896" w:rsidR="00807B04" w:rsidRPr="004771F0" w:rsidRDefault="00807B04" w:rsidP="00807B04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д</w:t>
            </w: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енег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8C0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C2E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0851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A1E3" w14:textId="2EC982E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84A9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2C5D607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8959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EF6D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Увеличение числа в несколько раз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0E9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6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9820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E4540" w14:textId="03B0C3A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361A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00ED64E" w14:textId="77777777">
        <w:trPr>
          <w:trHeight w:hRule="exact" w:val="8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0914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21641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Увеличение числа в несколько раз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7D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F1D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7809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DEEE3" w14:textId="2F4D787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24A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AD7B0AD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035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5793" w14:textId="77777777" w:rsidR="00474312" w:rsidRDefault="0060521D">
            <w:pPr>
              <w:autoSpaceDE w:val="0"/>
              <w:autoSpaceDN w:val="0"/>
              <w:spacing w:before="96" w:after="0" w:line="262" w:lineRule="auto"/>
              <w:ind w:left="68" w:right="43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Числа.Кратное сравнение чисел.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C840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21AB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8E42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6ADE6" w14:textId="4A132E9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A2DB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AB58ECD" w14:textId="77777777" w:rsidTr="00807B04">
        <w:trPr>
          <w:trHeight w:hRule="exact" w:val="18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19A5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A3046" w14:textId="77777777" w:rsidR="00474312" w:rsidRPr="009765BD" w:rsidRDefault="0060521D">
            <w:pPr>
              <w:autoSpaceDE w:val="0"/>
              <w:autoSpaceDN w:val="0"/>
              <w:spacing w:before="96" w:after="0" w:line="262" w:lineRule="auto"/>
              <w:ind w:left="68" w:right="43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Числа. Кратное сравнение чисел.</w:t>
            </w:r>
          </w:p>
          <w:p w14:paraId="45ABC07F" w14:textId="18907C8F" w:rsidR="00807B04" w:rsidRDefault="00807B04">
            <w:pPr>
              <w:autoSpaceDE w:val="0"/>
              <w:autoSpaceDN w:val="0"/>
              <w:spacing w:before="96" w:after="0" w:line="262" w:lineRule="auto"/>
              <w:ind w:left="68" w:right="432"/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Что такое деньги и откуда они взялись. Появление монет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4926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0E06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42E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C8B63" w14:textId="5CEE598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C04E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E1E51B5" w14:textId="77777777">
        <w:trPr>
          <w:trHeight w:hRule="exact" w:val="47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429B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1F44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 Свойства чисел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51F9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A790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1641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9DE2A" w14:textId="3EEC61C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CA4E3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C61007B" w14:textId="77777777">
        <w:trPr>
          <w:trHeight w:hRule="exact" w:val="8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1844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BF3C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Числа. Свойства чисел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2FED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56A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190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C363F" w14:textId="0D6F3CA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9E48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6320924" w14:textId="77777777" w:rsidTr="00807B04">
        <w:trPr>
          <w:trHeight w:hRule="exact" w:val="31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C6F0A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12.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6D768" w14:textId="77777777" w:rsidR="00474312" w:rsidRDefault="0060521D">
            <w:pPr>
              <w:autoSpaceDE w:val="0"/>
              <w:autoSpaceDN w:val="0"/>
              <w:spacing w:before="98" w:after="0" w:line="283" w:lineRule="auto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  <w:p w14:paraId="651C9997" w14:textId="7F1871CC" w:rsidR="00807B04" w:rsidRPr="004771F0" w:rsidRDefault="00807B04">
            <w:pPr>
              <w:autoSpaceDE w:val="0"/>
              <w:autoSpaceDN w:val="0"/>
              <w:spacing w:before="98" w:after="0" w:line="283" w:lineRule="auto"/>
              <w:ind w:left="68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Рассмотрим деньги поближе. Устройство монеты.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1039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4106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72ED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DCB7F" w14:textId="7F7678BA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4A09A" w14:textId="77777777" w:rsidR="00474312" w:rsidRDefault="0060521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DD4B092" w14:textId="77777777">
        <w:trPr>
          <w:trHeight w:hRule="exact" w:val="2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571B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81F78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C1B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945E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C1FF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3072C" w14:textId="7F02824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6DE8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6386B9B6" w14:textId="77777777" w:rsidR="00474312" w:rsidRDefault="00474312">
      <w:pPr>
        <w:autoSpaceDE w:val="0"/>
        <w:autoSpaceDN w:val="0"/>
        <w:spacing w:after="0" w:line="14" w:lineRule="exact"/>
      </w:pPr>
    </w:p>
    <w:p w14:paraId="428F71E1" w14:textId="77777777" w:rsidR="00474312" w:rsidRDefault="00474312">
      <w:pPr>
        <w:sectPr w:rsidR="00474312">
          <w:pgSz w:w="11900" w:h="16840"/>
          <w:pgMar w:top="298" w:right="556" w:bottom="314" w:left="664" w:header="720" w:footer="720" w:gutter="0"/>
          <w:cols w:space="720" w:equalWidth="0">
            <w:col w:w="10680" w:space="0"/>
          </w:cols>
          <w:docGrid w:linePitch="360"/>
        </w:sect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53D97E3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DCC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14.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93AA8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BFA2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869B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C1FC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C7CD2" w14:textId="1E4C269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D687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23CF066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8C69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6801D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55CDD7C3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«цена,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количество, стоимость» в практической ситуации.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B3E2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CA16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9E07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3FCAE" w14:textId="6A708DF9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190C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AC3D307" w14:textId="77777777" w:rsidTr="00807B04">
        <w:trPr>
          <w:trHeight w:hRule="exact" w:val="29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F506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3E7C7" w14:textId="77777777" w:rsidR="00474312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Масса (единица массы — грамм);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соотношение между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килограммом и граммом; отношение «тяжелее/легче на/в»</w:t>
            </w:r>
          </w:p>
          <w:p w14:paraId="301D1122" w14:textId="704B56AF" w:rsidR="00807B04" w:rsidRPr="004771F0" w:rsidRDefault="00807B04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Рассмотрим деньги поближе. Появление бумажных денег.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70D48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56B63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55B7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33F19" w14:textId="7B03689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8828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0C940C0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37B8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7990E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Длина (единица длины — миллиметр,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километр); соотношение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между величинами в пределах тысячи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776D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6FE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4EF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39D00" w14:textId="4CD1431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AD20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906D1DA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5BB2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A7462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Площадь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(единицы площади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квадратный метр, квадратный сантиметр, квадратный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дециметр)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F9A0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51B3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205E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9C24A" w14:textId="1307FDD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F7A61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F58385E" w14:textId="77777777" w:rsidTr="00807B04">
        <w:trPr>
          <w:trHeight w:hRule="exact" w:val="22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D604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7966E" w14:textId="77777777" w:rsidR="00474312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Величины. Площадь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(единицы площади —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квадратный метр, квадратный сантиметр, квадратный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дециметр)</w:t>
            </w:r>
          </w:p>
          <w:p w14:paraId="77535397" w14:textId="591C4C56" w:rsidR="00807B04" w:rsidRPr="004771F0" w:rsidRDefault="00807B04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Современные деньги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AB2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C3D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8A49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F3282" w14:textId="34A2AA5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1968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1FA4489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56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DEE45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6C1A9EF6" w14:textId="154958C2" w:rsidR="00474312" w:rsidRPr="004771F0" w:rsidRDefault="0060521D">
            <w:pPr>
              <w:autoSpaceDE w:val="0"/>
              <w:autoSpaceDN w:val="0"/>
              <w:spacing w:before="68" w:after="0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Соотношение</w:t>
            </w:r>
            <w:r w:rsidR="00807B04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</w:t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131A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B08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688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4BCFD" w14:textId="5F6E18D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325B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7923DC96" w14:textId="77777777" w:rsidR="00474312" w:rsidRDefault="00474312">
      <w:pPr>
        <w:autoSpaceDE w:val="0"/>
        <w:autoSpaceDN w:val="0"/>
        <w:spacing w:after="0" w:line="14" w:lineRule="exact"/>
      </w:pPr>
    </w:p>
    <w:p w14:paraId="6FD255C3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3310090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DBA9354" w14:textId="77777777">
        <w:trPr>
          <w:trHeight w:hRule="exact" w:val="3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F95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F5BA2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7A7B1AA2" w14:textId="4F3D0652" w:rsidR="00474312" w:rsidRPr="004771F0" w:rsidRDefault="0060521D">
            <w:pPr>
              <w:autoSpaceDE w:val="0"/>
              <w:autoSpaceDN w:val="0"/>
              <w:spacing w:before="68" w:after="0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Соотношение</w:t>
            </w:r>
            <w:r w:rsidR="00807B04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</w:t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величин.</w:t>
            </w:r>
          </w:p>
          <w:p w14:paraId="5FB9AF50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Доли величины (половина, четверть) и их использование при решении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770A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948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078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7F770" w14:textId="1DBB90E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C4C5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:rsidRPr="00B76A33" w14:paraId="35653017" w14:textId="77777777">
        <w:trPr>
          <w:trHeight w:hRule="exact" w:val="2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2ED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0A8C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Величины.</w:t>
            </w:r>
          </w:p>
          <w:p w14:paraId="27369D2D" w14:textId="58D71B3E" w:rsidR="00474312" w:rsidRPr="004771F0" w:rsidRDefault="0060521D">
            <w:pPr>
              <w:autoSpaceDE w:val="0"/>
              <w:autoSpaceDN w:val="0"/>
              <w:spacing w:before="68" w:after="0" w:line="278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Соотношение</w:t>
            </w:r>
            <w:r w:rsidR="00807B04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</w:t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«больше/меньше на/в» в ситуации сравнения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предметов и объектов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основе измерения величин.</w:t>
            </w:r>
          </w:p>
          <w:p w14:paraId="75388F80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Доли величины (половина, четверть) и их использование при решении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61EA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1ED8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1B16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07F96" w14:textId="3FB39D0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B6102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E2DD4E4" w14:textId="77777777" w:rsidTr="00807B04">
        <w:trPr>
          <w:trHeight w:hRule="exact" w:val="3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2BC3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AAA39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30282E51" w14:textId="77777777" w:rsidR="00474312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  <w:p w14:paraId="1BD1214E" w14:textId="47814435" w:rsidR="00807B04" w:rsidRPr="004771F0" w:rsidRDefault="00807B04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Какие деньги были раньше в России. Древнерусские товарные деньги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7639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4387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66E2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C3750" w14:textId="689AFF1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2E8E8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A573847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CE2A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FB5D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1D7E391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2282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A74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0EDA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8C388" w14:textId="1D38D30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1F8EC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BC86E14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6AB4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069E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3928BD98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Устные вычисления,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сводимые к действиям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пределах 100 (табличное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внетабличное умножение,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деление, действия с круглыми числами)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E38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8718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7916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2A61D" w14:textId="28045377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B841F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FA484E" w14:textId="77777777" w:rsidTr="00807B04">
        <w:trPr>
          <w:trHeight w:hRule="exact" w:val="29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3E6C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9679C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0DFF272" w14:textId="77777777" w:rsidR="00474312" w:rsidRPr="009765BD" w:rsidRDefault="0060521D">
            <w:pPr>
              <w:autoSpaceDE w:val="0"/>
              <w:autoSpaceDN w:val="0"/>
              <w:spacing w:before="68" w:after="0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сложение,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вычитание чисел в пределах 1000. </w:t>
            </w: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 письменного сложения</w:t>
            </w:r>
          </w:p>
          <w:p w14:paraId="6F184B4E" w14:textId="77777777" w:rsidR="00807B04" w:rsidRPr="00807B04" w:rsidRDefault="00807B04" w:rsidP="00807B04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Какие деньги были раньше в </w:t>
            </w:r>
          </w:p>
          <w:p w14:paraId="7478CD85" w14:textId="2965FFA3" w:rsidR="00807B04" w:rsidRPr="00807B04" w:rsidRDefault="00807B04" w:rsidP="00807B04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России. Происхождение слов «рубль», «копейка»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15F3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E195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F1B6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C62D7" w14:textId="4902BE3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8B31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78B4837E" w14:textId="77777777" w:rsidR="00474312" w:rsidRDefault="00474312">
      <w:pPr>
        <w:autoSpaceDE w:val="0"/>
        <w:autoSpaceDN w:val="0"/>
        <w:spacing w:after="0" w:line="14" w:lineRule="exact"/>
      </w:pPr>
    </w:p>
    <w:p w14:paraId="40256A97" w14:textId="77777777" w:rsidR="00474312" w:rsidRDefault="00474312">
      <w:pPr>
        <w:sectPr w:rsidR="00474312">
          <w:pgSz w:w="11900" w:h="16840"/>
          <w:pgMar w:top="284" w:right="556" w:bottom="688" w:left="664" w:header="720" w:footer="720" w:gutter="0"/>
          <w:cols w:space="720" w:equalWidth="0">
            <w:col w:w="10680" w:space="0"/>
          </w:cols>
          <w:docGrid w:linePitch="360"/>
        </w:sect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A08E648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A90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2B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298931E6" w14:textId="77777777" w:rsidR="00474312" w:rsidRDefault="0060521D">
            <w:pPr>
              <w:autoSpaceDE w:val="0"/>
              <w:autoSpaceDN w:val="0"/>
              <w:spacing w:before="68" w:after="0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сложение,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вычитание чисел в пределах 1000.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Алгоритм письменного вычитания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C09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7BE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CFD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8A347" w14:textId="09492B5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CC18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5728210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71F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4CA1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Действия с числами 0 и 1.</w:t>
            </w:r>
          </w:p>
          <w:p w14:paraId="7043C4BE" w14:textId="77777777" w:rsidR="00474312" w:rsidRDefault="0060521D">
            <w:pPr>
              <w:autoSpaceDE w:val="0"/>
              <w:autoSpaceDN w:val="0"/>
              <w:spacing w:before="70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на 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FA62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727F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55FA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C470" w14:textId="571061C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6B67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339400F8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49E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7CD7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Действия с числами 0 и 1.</w:t>
            </w:r>
          </w:p>
          <w:p w14:paraId="7A11B1FB" w14:textId="77777777" w:rsidR="00474312" w:rsidRPr="004771F0" w:rsidRDefault="0060521D">
            <w:pPr>
              <w:autoSpaceDE w:val="0"/>
              <w:autoSpaceDN w:val="0"/>
              <w:spacing w:before="68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Деление вида а : а, 0 : 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5D8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D697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414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539C9" w14:textId="2A83D97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C15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CF1EE98" w14:textId="77777777" w:rsidTr="00807B04">
        <w:trPr>
          <w:trHeight w:hRule="exact" w:val="220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6062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842FB" w14:textId="77777777" w:rsidR="00474312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Взаимосвязь умножения и деления</w:t>
            </w:r>
          </w:p>
          <w:p w14:paraId="2C57F59E" w14:textId="0A037AED" w:rsidR="00807B04" w:rsidRPr="004771F0" w:rsidRDefault="00807B04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807B04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Какие деньги были раньше в России. . Первые русские монеты.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67F3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C6D5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BEAE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EF488" w14:textId="1F3ACA0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7FF17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FE57765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B23D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BF601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Взаимосвязь умножения и 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97608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1D97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F70E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C5319" w14:textId="2D663F6C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CAA7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5B56317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22C7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FC13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27456D6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Взаимосвязь умножения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деления. Проверка умножения с помощью деления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433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EDA1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28F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1DDAB" w14:textId="469BDEE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1C66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B76A33" w14:paraId="4505C204" w14:textId="77777777" w:rsidTr="00807B04">
        <w:trPr>
          <w:trHeight w:hRule="exact" w:val="20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744F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EA3BB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CC04659" w14:textId="77777777" w:rsidR="00474312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Взаимосвязь умножения и деления. Проверка деления с помощью умножения</w:t>
            </w:r>
          </w:p>
          <w:p w14:paraId="72AC2681" w14:textId="761AFC08" w:rsidR="00807B04" w:rsidRPr="004771F0" w:rsidRDefault="00807B04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Защита монет от подделок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E207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F796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028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D3BD6" w14:textId="64C27D5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D54AA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7EE773C2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0FF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6A87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8FABF31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5975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BA4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639D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649EC" w14:textId="144F220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EA18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B76A33" w14:paraId="54DDA8FD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0D0C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5A94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21BB380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223D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EAD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C293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57DB" w14:textId="3AD98C4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558D4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0B03676" w14:textId="77777777" w:rsidTr="00807B04">
        <w:trPr>
          <w:trHeight w:hRule="exact" w:val="27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8C20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36.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7A73C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62526DF" w14:textId="77777777" w:rsidR="00474312" w:rsidRDefault="0060521D">
            <w:pPr>
              <w:autoSpaceDE w:val="0"/>
              <w:autoSpaceDN w:val="0"/>
              <w:spacing w:before="70" w:after="0" w:line="281" w:lineRule="auto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  <w:p w14:paraId="434780D6" w14:textId="6AF85A1D" w:rsidR="00807B04" w:rsidRPr="004771F0" w:rsidRDefault="00807B04">
            <w:pPr>
              <w:autoSpaceDE w:val="0"/>
              <w:autoSpaceDN w:val="0"/>
              <w:spacing w:before="70" w:after="0" w:line="281" w:lineRule="auto"/>
              <w:ind w:left="68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Способы защиты от подделок бумажных денег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67BF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F887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9BE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159EB" w14:textId="46E79E44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35428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5325FB9F" w14:textId="77777777" w:rsidR="00474312" w:rsidRDefault="00474312">
      <w:pPr>
        <w:autoSpaceDE w:val="0"/>
        <w:autoSpaceDN w:val="0"/>
        <w:spacing w:after="0" w:line="14" w:lineRule="exact"/>
      </w:pPr>
    </w:p>
    <w:p w14:paraId="7332E9C9" w14:textId="77777777" w:rsidR="00474312" w:rsidRDefault="00474312">
      <w:pPr>
        <w:sectPr w:rsidR="00474312">
          <w:pgSz w:w="11900" w:h="16840"/>
          <w:pgMar w:top="284" w:right="556" w:bottom="35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033FBAD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85C9FD" w14:textId="77777777">
        <w:trPr>
          <w:trHeight w:hRule="exact" w:val="23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040B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EBE0A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5EFD5A26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умножение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столбик, письменное деление уголком. Прием письменного умножения на 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85F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079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7629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D345C" w14:textId="3EAF771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E858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6A9368C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B3F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00340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CE957E8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умножения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E5F3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6A4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9498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7221B" w14:textId="6C776AEA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419A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B549227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E5DA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A08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1B9FA37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деление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ED34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B92A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6A8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9270E" w14:textId="3C4D858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C37C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1DCDB63" w14:textId="77777777" w:rsidTr="00807B04">
        <w:trPr>
          <w:trHeight w:hRule="exact" w:val="21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7B93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A0F30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30FD69D" w14:textId="77777777" w:rsidR="00474312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Письменное деление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 в пределах 1000</w:t>
            </w:r>
          </w:p>
          <w:p w14:paraId="0EF5567E" w14:textId="72B7DE42" w:rsidR="00807B04" w:rsidRPr="004771F0" w:rsidRDefault="00807B04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Современные деньги России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3E02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A79A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ACF7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5FE77" w14:textId="050747F6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00D5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0FA00A03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9267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5008A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56129B2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(прикидка или оценка результата)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70C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7E8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609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E2EA6" w14:textId="03604E4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071F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B76A33" w14:paraId="7C5B43AD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CD84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2D93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D82F0C2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(применение алгоритма)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B390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70F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2C15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FE2C7" w14:textId="20A7F68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B9A4D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1E745EA3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03D8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563A5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7B4C9797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Проверка результата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вычисления (использование калькулятора)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076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3E74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A40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E59F7" w14:textId="66AA434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E515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1A6915E" w14:textId="77777777" w:rsidTr="00260B67">
        <w:trPr>
          <w:trHeight w:hRule="exact" w:val="214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F64B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72D24" w14:textId="77777777" w:rsidR="00474312" w:rsidRDefault="0060521D">
            <w:pPr>
              <w:autoSpaceDE w:val="0"/>
              <w:autoSpaceDN w:val="0"/>
              <w:spacing w:before="96" w:after="0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  <w:p w14:paraId="73A8721C" w14:textId="2CD7E922" w:rsidR="00260B67" w:rsidRPr="004771F0" w:rsidRDefault="00260B67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Современные деньги мира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E991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366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8E0E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9EA72" w14:textId="2CE3121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3E50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91187ED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389B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7A8D3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44A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F706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90E6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AEC45" w14:textId="1E3AEC4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7054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6DC5877" w14:textId="77777777">
        <w:trPr>
          <w:trHeight w:hRule="exact" w:val="1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457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46.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EEE09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E7B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2986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C9D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3BC71" w14:textId="55864DE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13EA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</w:tbl>
    <w:p w14:paraId="0E3AACFE" w14:textId="77777777" w:rsidR="00474312" w:rsidRDefault="00474312">
      <w:pPr>
        <w:autoSpaceDE w:val="0"/>
        <w:autoSpaceDN w:val="0"/>
        <w:spacing w:after="0" w:line="14" w:lineRule="exact"/>
      </w:pPr>
    </w:p>
    <w:p w14:paraId="7C0B44FE" w14:textId="77777777" w:rsidR="00474312" w:rsidRDefault="00474312">
      <w:pPr>
        <w:sectPr w:rsidR="00474312">
          <w:pgSz w:w="11900" w:h="16840"/>
          <w:pgMar w:top="284" w:right="556" w:bottom="412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762B15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812BCED" w14:textId="77777777">
        <w:trPr>
          <w:trHeight w:hRule="exact" w:val="15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B4EF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1688A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Переместительное свойство сложения, умножения при вычислениях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7E4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D53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93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C5AC" w14:textId="1C67A46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7292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52404F28" w14:textId="77777777" w:rsidTr="00260B67">
        <w:trPr>
          <w:trHeight w:hRule="exact" w:val="217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6780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7C3F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5D3CB279" w14:textId="77777777" w:rsidR="00474312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  <w:p w14:paraId="0646AF22" w14:textId="43DB7A27" w:rsidR="00260B67" w:rsidRPr="004771F0" w:rsidRDefault="00260B67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Появление безналичных денег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9663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44F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9788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0B9D0" w14:textId="4F1A1B0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54F4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18D9DC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999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513F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0DBC625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D43F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5D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2B6B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832A5" w14:textId="378C4DD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BA53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9958F62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98AE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32DBE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057E99BC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6E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E8C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E6D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8F1F9" w14:textId="1C93DB1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DCF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6F42FDD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A625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C79BB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3026BCA6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Нахождение неизвестного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компонента арифметического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FEB3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0998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F322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4C988" w14:textId="6F49105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4306F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9CAF6BF" w14:textId="77777777" w:rsidTr="00260B67">
        <w:trPr>
          <w:trHeight w:hRule="exact" w:val="34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3A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14421" w14:textId="77777777" w:rsidR="00474312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  <w:p w14:paraId="47FA9A32" w14:textId="435C5C3E" w:rsidR="00260B67" w:rsidRPr="004771F0" w:rsidRDefault="00260B67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Наличные, безналичные и электронные деньги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A581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241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028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1B7C" w14:textId="6103E32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C1DA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637B79B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8DE1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E11D7" w14:textId="77777777" w:rsidR="00474312" w:rsidRPr="004771F0" w:rsidRDefault="0060521D">
            <w:pPr>
              <w:autoSpaceDE w:val="0"/>
              <w:autoSpaceDN w:val="0"/>
              <w:spacing w:before="94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F695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9927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4A0D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C42FB" w14:textId="6D2DD5AF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28B53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CFDBB61" w14:textId="77777777">
        <w:trPr>
          <w:trHeight w:hRule="exact" w:val="27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BA7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54.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6EBD2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1A94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73E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B8E4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D93F4" w14:textId="126B933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1DBE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</w:tbl>
    <w:p w14:paraId="0D0A5454" w14:textId="77777777" w:rsidR="00474312" w:rsidRDefault="00474312">
      <w:pPr>
        <w:autoSpaceDE w:val="0"/>
        <w:autoSpaceDN w:val="0"/>
        <w:spacing w:after="0" w:line="14" w:lineRule="exact"/>
      </w:pPr>
    </w:p>
    <w:p w14:paraId="6051D70E" w14:textId="77777777" w:rsidR="00474312" w:rsidRDefault="00474312">
      <w:pPr>
        <w:sectPr w:rsidR="00474312">
          <w:pgSz w:w="11900" w:h="16840"/>
          <w:pgMar w:top="284" w:right="556" w:bottom="284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EB42B4C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AC5F3A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DDC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09A18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Порядок действий в числовом выражении, значение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числового выражения,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содержащего несколько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действий (со скобками/без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скобок), с вычислениями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пределах 1000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78B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D0D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358B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030F0" w14:textId="43FB432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23EB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6A9BD44" w14:textId="77777777" w:rsidTr="00260B67">
        <w:trPr>
          <w:trHeight w:hRule="exact" w:val="234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DF3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B9D63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  <w:p w14:paraId="340D4274" w14:textId="5960DC99" w:rsidR="00260B67" w:rsidRPr="004771F0" w:rsidRDefault="00260B67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Проведение безналичных расчётов. Функции банкоматов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2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2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7370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70B91" w14:textId="194CF6E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957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E3357DC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E94A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A6272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FB91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B41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A140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EFD21" w14:textId="38A8E8C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19162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B76A33" w14:paraId="7B60603E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E651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A13B4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Однородные величины: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сложение и вычитание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2B82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EBEB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7BF4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13113" w14:textId="42F7644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48789" w14:textId="77777777" w:rsidR="00474312" w:rsidRPr="004771F0" w:rsidRDefault="0060521D">
            <w:pPr>
              <w:autoSpaceDE w:val="0"/>
              <w:autoSpaceDN w:val="0"/>
              <w:spacing w:before="94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532F527A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923A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ABF79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8506910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 Решение уравнений способом подбора неизвестного.</w:t>
            </w:r>
          </w:p>
          <w:p w14:paraId="4FDB5810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Буквенные 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E421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9615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908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3560C" w14:textId="27CFAC6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8DF67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8C65303" w14:textId="77777777" w:rsidTr="00260B67">
        <w:trPr>
          <w:trHeight w:hRule="exact" w:val="26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BE6E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67BA0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6DD149B7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7B3AB91E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576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слагаемым</w:t>
            </w:r>
          </w:p>
          <w:p w14:paraId="70AD84E5" w14:textId="77777777" w:rsidR="00260B67" w:rsidRPr="00260B67" w:rsidRDefault="00260B67" w:rsidP="00260B67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1105F236" w14:textId="167CA63E" w:rsidR="00260B67" w:rsidRPr="004771F0" w:rsidRDefault="00260B67" w:rsidP="00260B67">
            <w:pPr>
              <w:autoSpaceDE w:val="0"/>
              <w:autoSpaceDN w:val="0"/>
              <w:spacing w:before="68" w:after="0" w:line="262" w:lineRule="auto"/>
              <w:ind w:left="68" w:right="576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Заработная плата.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9C2E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6139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90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A2A62" w14:textId="65168BE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9B3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E62FD5D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B540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2BA3A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452F1352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3A04F8D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уменьшаемым, вычитаемым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C52C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BA3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0F8B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160B1" w14:textId="2D018FCF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7173A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10091C3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EA4D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62.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68D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</w:t>
            </w:r>
          </w:p>
          <w:p w14:paraId="1512D09F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Равенство с неизвестным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числом, записанным буквой.</w:t>
            </w:r>
          </w:p>
          <w:p w14:paraId="0DDA136B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Решение уравнений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неизвестным множителем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7B76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4BC5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5D7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001AF" w14:textId="2FF6B3D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D688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2DE4A395" w14:textId="77777777" w:rsidR="00474312" w:rsidRDefault="00474312">
      <w:pPr>
        <w:autoSpaceDE w:val="0"/>
        <w:autoSpaceDN w:val="0"/>
        <w:spacing w:after="0" w:line="14" w:lineRule="exact"/>
      </w:pPr>
    </w:p>
    <w:p w14:paraId="37645861" w14:textId="77777777" w:rsidR="00474312" w:rsidRDefault="00474312">
      <w:pPr>
        <w:sectPr w:rsidR="00474312">
          <w:pgSz w:w="11900" w:h="16840"/>
          <w:pgMar w:top="284" w:right="556" w:bottom="99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F9F657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4C9FBAA" w14:textId="77777777" w:rsidTr="00260B67">
        <w:trPr>
          <w:trHeight w:hRule="exact" w:val="25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56D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96582" w14:textId="77777777" w:rsidR="00474312" w:rsidRDefault="0060521D">
            <w:pPr>
              <w:autoSpaceDE w:val="0"/>
              <w:autoSpaceDN w:val="0"/>
              <w:spacing w:before="96" w:after="0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  <w:p w14:paraId="1D224576" w14:textId="77777777" w:rsidR="00260B67" w:rsidRPr="00260B67" w:rsidRDefault="00260B67" w:rsidP="00260B67">
            <w:pPr>
              <w:spacing w:after="23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08585262" w14:textId="3C5C4087" w:rsidR="00260B67" w:rsidRPr="004771F0" w:rsidRDefault="00260B67" w:rsidP="00260B67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Наследство, лотерея, 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D2F2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7A6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44A8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B82BE" w14:textId="265E2F6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3964E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E10B83A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86D9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21D77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13A9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297D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6ED4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A0AD9" w14:textId="064E26C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EEE1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2291BB9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87B2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AAC6B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53F8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373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6354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5FC45" w14:textId="7F32E41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AE13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:rsidRPr="00B76A33" w14:paraId="5170EB92" w14:textId="77777777" w:rsidTr="00260B67">
        <w:trPr>
          <w:trHeight w:hRule="exact" w:val="262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540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18B1" w14:textId="77777777" w:rsidR="00474312" w:rsidRDefault="0060521D">
            <w:pPr>
              <w:autoSpaceDE w:val="0"/>
              <w:autoSpaceDN w:val="0"/>
              <w:spacing w:before="96" w:after="0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Арифметические действия. Умножение и деление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круглого числа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однозначное число</w:t>
            </w:r>
          </w:p>
          <w:p w14:paraId="4F1F23FC" w14:textId="746FDD8A" w:rsidR="00260B67" w:rsidRPr="004771F0" w:rsidRDefault="00260B67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Откуда в семье деньги. Пенсия, пособия, стипендия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44D0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C785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05C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285AB" w14:textId="5E64C52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E9683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21216E33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A118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8CC4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511B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69E5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5FE5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A73F9" w14:textId="5AEC6CF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FC55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A826BB9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4FB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86B10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00C2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EBE4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6BE0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3EAC6" w14:textId="3B1D2CFA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2B9E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7CA08BA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507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B41F8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EA54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77AF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6592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8441B" w14:textId="6953463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98617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8642FED" w14:textId="77777777" w:rsidTr="00260B67">
        <w:trPr>
          <w:trHeight w:hRule="exact" w:val="170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DC8D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CBDC2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Арифметические действия. Деление трёхзначного числа на однозначное уголком</w:t>
            </w:r>
          </w:p>
          <w:p w14:paraId="2BE3E6D3" w14:textId="77777777" w:rsidR="00260B67" w:rsidRPr="00260B67" w:rsidRDefault="00260B67" w:rsidP="00260B67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Откуда в семье деньги. </w:t>
            </w:r>
          </w:p>
          <w:p w14:paraId="611AED50" w14:textId="58F6D6CD" w:rsidR="00260B67" w:rsidRPr="00260B67" w:rsidRDefault="00260B67" w:rsidP="00260B67">
            <w:pPr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Проценты по вкладам.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  <w:p w14:paraId="37CE06DE" w14:textId="610F0CE6" w:rsidR="00260B67" w:rsidRPr="004771F0" w:rsidRDefault="00260B67" w:rsidP="00260B67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Кредиты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A3FA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99F3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28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AF3D" w14:textId="3AB98C3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9998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5E7F006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F8D6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0C7CA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представление на модели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D77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3673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C130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3EB02" w14:textId="7B43EFF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B8D4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369671" w14:textId="77777777" w:rsidTr="00260B67">
        <w:trPr>
          <w:trHeight w:hRule="exact" w:val="28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138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72.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FA030" w14:textId="77777777" w:rsidR="00474312" w:rsidRDefault="0060521D">
            <w:pPr>
              <w:autoSpaceDE w:val="0"/>
              <w:autoSpaceDN w:val="0"/>
              <w:spacing w:before="96" w:after="0" w:line="281" w:lineRule="auto"/>
              <w:ind w:left="68" w:right="28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</w:t>
            </w:r>
          </w:p>
          <w:p w14:paraId="4E2A4430" w14:textId="36FF2540" w:rsidR="00260B67" w:rsidRPr="004771F0" w:rsidRDefault="00260B67">
            <w:pPr>
              <w:autoSpaceDE w:val="0"/>
              <w:autoSpaceDN w:val="0"/>
              <w:spacing w:before="96" w:after="0" w:line="281" w:lineRule="auto"/>
              <w:ind w:left="68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 что тратятся деньги. Расходы обязательные и необязательные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6C1F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C53C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80AA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EB749" w14:textId="7859D17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51F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4D364B9C" w14:textId="77777777" w:rsidR="00474312" w:rsidRDefault="00474312">
      <w:pPr>
        <w:autoSpaceDE w:val="0"/>
        <w:autoSpaceDN w:val="0"/>
        <w:spacing w:after="0" w:line="14" w:lineRule="exact"/>
      </w:pPr>
    </w:p>
    <w:p w14:paraId="36FF825A" w14:textId="77777777" w:rsidR="00474312" w:rsidRDefault="00474312">
      <w:pPr>
        <w:sectPr w:rsidR="00474312">
          <w:pgSz w:w="11900" w:h="16840"/>
          <w:pgMar w:top="284" w:right="556" w:bottom="124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03389901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218F0B5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27AD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EEB16" w14:textId="77777777" w:rsidR="00474312" w:rsidRPr="004771F0" w:rsidRDefault="0060521D">
            <w:pPr>
              <w:autoSpaceDE w:val="0"/>
              <w:autoSpaceDN w:val="0"/>
              <w:spacing w:before="96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18CD9432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Задачи в 3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AF68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E4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2755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BEA3C" w14:textId="28C58A1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5EE0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472D79F2" w14:textId="77777777">
        <w:trPr>
          <w:trHeight w:hRule="exact" w:val="309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471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00AEF" w14:textId="77777777" w:rsidR="00474312" w:rsidRDefault="0060521D">
            <w:pPr>
              <w:autoSpaceDE w:val="0"/>
              <w:autoSpaceDN w:val="0"/>
              <w:spacing w:before="96" w:after="0" w:line="286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арифметическим способом.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и составление задач в 3 действия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0662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B3B8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7C30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279C0" w14:textId="3D4F4F5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5A526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DD089D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C1C4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5575D" w14:textId="77777777" w:rsidR="00474312" w:rsidRPr="004771F0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44B54B86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86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Задачи на нахождение четвёртого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пропорционального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F2B1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61D2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83EF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3C073" w14:textId="26A2FB1F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E34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B76A33" w14:paraId="779F8F2B" w14:textId="77777777" w:rsidTr="00260B67">
        <w:trPr>
          <w:trHeight w:hRule="exact" w:val="51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013E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8467C" w14:textId="77777777" w:rsidR="00474312" w:rsidRPr="004771F0" w:rsidRDefault="0060521D">
            <w:pPr>
              <w:autoSpaceDE w:val="0"/>
              <w:autoSpaceDN w:val="0"/>
              <w:spacing w:before="94" w:after="0" w:line="283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Работа с текстовой задачей: анализ данных и отношений,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представление на модели, планирование хода решения задач, решение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арифметическим способом.</w:t>
            </w:r>
          </w:p>
          <w:p w14:paraId="6624BF8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Задачи, связанные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повседневной жизнью.</w:t>
            </w:r>
          </w:p>
          <w:p w14:paraId="44764976" w14:textId="77777777" w:rsidR="00474312" w:rsidRDefault="0060521D">
            <w:pPr>
              <w:autoSpaceDE w:val="0"/>
              <w:autoSpaceDN w:val="0"/>
              <w:spacing w:before="68" w:after="0" w:line="271" w:lineRule="auto"/>
              <w:ind w:left="68" w:right="576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Задачи-расчёты. Оценка реалистичности ответа, проверка вычислений</w:t>
            </w:r>
          </w:p>
          <w:p w14:paraId="5303D837" w14:textId="77777777" w:rsidR="00260B67" w:rsidRDefault="00260B67">
            <w:pPr>
              <w:autoSpaceDE w:val="0"/>
              <w:autoSpaceDN w:val="0"/>
              <w:spacing w:before="68" w:after="0" w:line="271" w:lineRule="auto"/>
              <w:ind w:left="68" w:right="576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 что тратятся деньги</w:t>
            </w:r>
          </w:p>
          <w:p w14:paraId="2AD3F4D6" w14:textId="4271A782" w:rsidR="00260B67" w:rsidRPr="004771F0" w:rsidRDefault="00260B67">
            <w:pPr>
              <w:autoSpaceDE w:val="0"/>
              <w:autoSpaceDN w:val="0"/>
              <w:spacing w:before="68" w:after="0" w:line="271" w:lineRule="auto"/>
              <w:ind w:left="68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Непредвиденные расходы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46CF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5148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2306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6B3D4" w14:textId="5588912D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DCDDE" w14:textId="77777777" w:rsidR="00474312" w:rsidRPr="004771F0" w:rsidRDefault="0060521D">
            <w:pPr>
              <w:autoSpaceDE w:val="0"/>
              <w:autoSpaceDN w:val="0"/>
              <w:spacing w:before="94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097C9EC9" w14:textId="77777777">
        <w:trPr>
          <w:trHeight w:hRule="exact" w:val="1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4567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77.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4DD3B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арифметических действий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7F2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B4E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64D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0E9AC" w14:textId="73365F09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1761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0CE4489C" w14:textId="77777777" w:rsidR="00474312" w:rsidRDefault="00474312">
      <w:pPr>
        <w:autoSpaceDE w:val="0"/>
        <w:autoSpaceDN w:val="0"/>
        <w:spacing w:after="0" w:line="14" w:lineRule="exact"/>
      </w:pPr>
    </w:p>
    <w:p w14:paraId="2CC23601" w14:textId="77777777" w:rsidR="00474312" w:rsidRDefault="00474312">
      <w:pPr>
        <w:sectPr w:rsidR="00474312">
          <w:pgSz w:w="11900" w:h="16840"/>
          <w:pgMar w:top="284" w:right="556" w:bottom="82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19E9A15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086C83FE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9E9A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667B7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смысла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арифметического действия деление с остатком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5B77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C1DD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23B4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972D5" w14:textId="07E8C77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70D0D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10E419A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059B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E0B3B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отношений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(больше/меньше на/в)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1C32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89E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8BE2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3B9F5" w14:textId="083A03EB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1B30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D39D44B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788E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C35EC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понимание зависимостей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(купля- продажа).</w:t>
            </w:r>
          </w:p>
          <w:p w14:paraId="67BD926C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Зависимости между величинами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7247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E739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4849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EE1C2" w14:textId="34B50B5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7879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3F2BBA7" w14:textId="77777777" w:rsidTr="00260B67">
        <w:trPr>
          <w:trHeight w:hRule="exact" w:val="18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227A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323D5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разностное и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</w:t>
            </w:r>
          </w:p>
          <w:p w14:paraId="2808D704" w14:textId="18D41562" w:rsidR="00260B67" w:rsidRPr="004771F0" w:rsidRDefault="00260B67">
            <w:pPr>
              <w:autoSpaceDE w:val="0"/>
              <w:autoSpaceDN w:val="0"/>
              <w:spacing w:before="96" w:after="0" w:line="271" w:lineRule="auto"/>
              <w:ind w:left="68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 что тратятся деньги. Сбережения и долги.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D6CA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DFEF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EB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6CFE5" w14:textId="2081C315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2542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246303C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AF9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DF6FD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Задачи на разностное и кратное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93E8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062C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9A2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6F1F4" w14:textId="2D25BD5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CFDED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39DA4E83" w14:textId="77777777">
        <w:trPr>
          <w:trHeight w:hRule="exact" w:val="14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53E0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1A70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чистового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530D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FDFD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AB08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386F6" w14:textId="1BDE969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D434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4D66432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2C40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6B1C9" w14:textId="77777777" w:rsidR="00474312" w:rsidRPr="004771F0" w:rsidRDefault="0060521D">
            <w:pPr>
              <w:autoSpaceDE w:val="0"/>
              <w:autoSpaceDN w:val="0"/>
              <w:spacing w:before="94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F27D0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72E7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DF475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7D797" w14:textId="4543F7B8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68058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56C94D" w14:textId="77777777" w:rsidTr="00260B67">
        <w:trPr>
          <w:trHeight w:hRule="exact" w:val="24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E9CC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3E6B6" w14:textId="77777777" w:rsidR="00474312" w:rsidRDefault="0060521D">
            <w:pPr>
              <w:autoSpaceDE w:val="0"/>
              <w:autoSpaceDN w:val="0"/>
              <w:spacing w:before="94" w:after="0"/>
              <w:ind w:left="68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Запись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решения задачи по действиям и с помощью числового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выражения</w:t>
            </w:r>
          </w:p>
          <w:p w14:paraId="4461EE4A" w14:textId="0361A142" w:rsidR="00260B67" w:rsidRPr="004771F0" w:rsidRDefault="00260B67">
            <w:pPr>
              <w:autoSpaceDE w:val="0"/>
              <w:autoSpaceDN w:val="0"/>
              <w:spacing w:before="94" w:after="0"/>
              <w:ind w:left="68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 что тратятся деньги. Вредные привычки, хобби.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F5ED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6C67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85AA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BBFCB" w14:textId="5B833804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9AEE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6E40CA49" w14:textId="77777777">
        <w:trPr>
          <w:trHeight w:hRule="exact" w:val="128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56777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F0790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1F62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D240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B6BD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62042" w14:textId="5408DA0D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03A13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5DAF3CF4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D352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BE7F7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EB25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BA11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0F7F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62A3B" w14:textId="72A2147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EEF4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B8D58A9" w14:textId="77777777">
        <w:trPr>
          <w:trHeight w:hRule="exact" w:val="1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250A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88.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C1139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Проверка решения и оценка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полученного результата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7E4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2BAC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3E1E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DEF39" w14:textId="4EF7063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4029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388F1739" w14:textId="77777777" w:rsidR="00474312" w:rsidRDefault="00474312">
      <w:pPr>
        <w:autoSpaceDE w:val="0"/>
        <w:autoSpaceDN w:val="0"/>
        <w:spacing w:after="0" w:line="14" w:lineRule="exact"/>
      </w:pPr>
    </w:p>
    <w:p w14:paraId="647AB8A7" w14:textId="77777777" w:rsidR="00474312" w:rsidRDefault="00474312">
      <w:pPr>
        <w:sectPr w:rsidR="00474312">
          <w:pgSz w:w="11900" w:h="16840"/>
          <w:pgMar w:top="284" w:right="556" w:bottom="85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30ABB6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3B85A0F0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53F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F86AD" w14:textId="77777777" w:rsidR="00474312" w:rsidRPr="004771F0" w:rsidRDefault="0060521D">
            <w:pPr>
              <w:autoSpaceDE w:val="0"/>
              <w:autoSpaceDN w:val="0"/>
              <w:spacing w:before="96" w:after="0"/>
              <w:ind w:left="68" w:right="576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Текстовые задачи. Доля величины: половина и четверть в практической ситуации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E9E0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20E4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B4E9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26852" w14:textId="75B68428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8E27E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0269CD85" w14:textId="77777777" w:rsidTr="00260B67">
        <w:trPr>
          <w:trHeight w:hRule="exact" w:val="295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BF4A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90.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32477" w14:textId="77777777" w:rsidR="00474312" w:rsidRDefault="0060521D">
            <w:pPr>
              <w:autoSpaceDE w:val="0"/>
              <w:autoSpaceDN w:val="0"/>
              <w:spacing w:before="96" w:after="0"/>
              <w:ind w:left="68" w:right="576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Текстовые задачи. Доля величины: половина и четверть в практической ситуации</w:t>
            </w:r>
          </w:p>
          <w:p w14:paraId="7E647364" w14:textId="69A76D04" w:rsidR="00260B67" w:rsidRPr="004771F0" w:rsidRDefault="00260B67">
            <w:pPr>
              <w:autoSpaceDE w:val="0"/>
              <w:autoSpaceDN w:val="0"/>
              <w:spacing w:before="96" w:after="0"/>
              <w:ind w:left="68" w:right="576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умно управлять своими деньгами. Бюджет-план доходов и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BB84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9DD8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54F0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4989B" w14:textId="75F8EF5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F317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868F66A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23A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9E029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сравнение долей одной величины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95B5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2C9C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41D6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8DC25" w14:textId="6A038DF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26E94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A7283CB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2016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C6511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147E342A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 на нахождение доли от целого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3F3D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7A7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0AD8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EF780" w14:textId="25691139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9DE5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D9F5F19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6EFB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93.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63730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31CFF6C4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Нахождение целого по его доле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A9E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546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4F90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1DA5B" w14:textId="4AC673C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2AEF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:rsidRPr="00082EB1" w14:paraId="077B2393" w14:textId="77777777" w:rsidTr="00260B67">
        <w:trPr>
          <w:trHeight w:hRule="exact" w:val="30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0175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94.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CB4AE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Текстовые задачи. Доля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величины: половина, четверть в практической ситуации.</w:t>
            </w:r>
          </w:p>
          <w:p w14:paraId="5517BA4E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43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Нахождение целого по его доле</w:t>
            </w:r>
          </w:p>
          <w:p w14:paraId="198C6116" w14:textId="0EC5873B" w:rsidR="00260B67" w:rsidRPr="004771F0" w:rsidRDefault="00260B67">
            <w:pPr>
              <w:autoSpaceDE w:val="0"/>
              <w:autoSpaceDN w:val="0"/>
              <w:spacing w:before="68" w:after="0" w:line="262" w:lineRule="auto"/>
              <w:ind w:left="68" w:right="432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умно управлять своими деньгами. Составление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555B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64DA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F04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2BE46" w14:textId="3A554CE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A7804" w14:textId="77777777" w:rsidR="00474312" w:rsidRPr="004771F0" w:rsidRDefault="0060521D">
            <w:pPr>
              <w:autoSpaceDE w:val="0"/>
              <w:autoSpaceDN w:val="0"/>
              <w:spacing w:before="96" w:after="0"/>
              <w:ind w:left="152" w:hanging="15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Самооценка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использованием«Оценочного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листа»;</w:t>
            </w:r>
          </w:p>
        </w:tc>
      </w:tr>
      <w:tr w:rsidR="00474312" w14:paraId="26BD9D6A" w14:textId="77777777">
        <w:trPr>
          <w:trHeight w:hRule="exact" w:val="200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0641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95.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AE36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A13F7A8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(разбиение фигуры на части)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097B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8197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6A3C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6F60B" w14:textId="7572F93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9E688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2F5BE52" w14:textId="77777777">
        <w:trPr>
          <w:trHeight w:hRule="exact" w:val="2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B33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96.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184D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26A51B37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части,составление фигуры из частей)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1CD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CA40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EC50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9F88F" w14:textId="56CF12D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15D5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58933E15" w14:textId="77777777" w:rsidR="00474312" w:rsidRDefault="00474312">
      <w:pPr>
        <w:autoSpaceDE w:val="0"/>
        <w:autoSpaceDN w:val="0"/>
        <w:spacing w:after="0" w:line="14" w:lineRule="exact"/>
      </w:pPr>
    </w:p>
    <w:p w14:paraId="23C193DB" w14:textId="77777777" w:rsidR="00474312" w:rsidRDefault="00474312">
      <w:pPr>
        <w:sectPr w:rsidR="00474312">
          <w:pgSz w:w="11900" w:h="16840"/>
          <w:pgMar w:top="284" w:right="556" w:bottom="120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52056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676B23D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75B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97.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EBDE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51A71483" w14:textId="77777777" w:rsidR="00474312" w:rsidRDefault="0060521D">
            <w:pPr>
              <w:autoSpaceDE w:val="0"/>
              <w:autoSpaceDN w:val="0"/>
              <w:spacing w:before="68" w:after="0" w:line="283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части, составление фигуры 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частей).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Равносоставленные фигуры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AD32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2AE9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1D97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14E13" w14:textId="6112789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D1B8B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0C257AA" w14:textId="77777777" w:rsidTr="00260B67">
        <w:trPr>
          <w:trHeight w:hRule="exact" w:val="376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082B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98.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25A1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5067754" w14:textId="77777777" w:rsidR="00474312" w:rsidRPr="009765BD" w:rsidRDefault="0060521D">
            <w:pPr>
              <w:autoSpaceDE w:val="0"/>
              <w:autoSpaceDN w:val="0"/>
              <w:spacing w:before="68" w:after="0" w:line="28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геометрических фигур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(разбиение фигуры на части, составление фигуры из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частей). </w:t>
            </w: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Повторение.</w:t>
            </w:r>
          </w:p>
          <w:p w14:paraId="46C92A9C" w14:textId="77777777" w:rsidR="00474312" w:rsidRPr="009765BD" w:rsidRDefault="0060521D">
            <w:pPr>
              <w:autoSpaceDE w:val="0"/>
              <w:autoSpaceDN w:val="0"/>
              <w:spacing w:before="68" w:after="0" w:line="230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Обобщение</w:t>
            </w:r>
          </w:p>
          <w:p w14:paraId="641C7E9F" w14:textId="43C41277" w:rsidR="00260B67" w:rsidRPr="009765BD" w:rsidRDefault="00260B67">
            <w:pPr>
              <w:autoSpaceDE w:val="0"/>
              <w:autoSpaceDN w:val="0"/>
              <w:spacing w:before="68" w:after="0" w:line="230" w:lineRule="auto"/>
              <w:ind w:left="68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умно управлять своими деньгами. Как можно экономить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280F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955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5A35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791B4" w14:textId="1CA8A1A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D654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35A6E57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9E18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99.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F0BC1" w14:textId="77777777" w:rsidR="00474312" w:rsidRPr="004771F0" w:rsidRDefault="0060521D">
            <w:pPr>
              <w:autoSpaceDE w:val="0"/>
              <w:autoSpaceDN w:val="0"/>
              <w:spacing w:before="98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2DF07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2E94F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4668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2BAEF" w14:textId="0C4D6B7E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A0A4F" w14:textId="77777777" w:rsidR="00474312" w:rsidRDefault="0060521D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A7DE7F3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7B9F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67267" w14:textId="77777777" w:rsidR="00474312" w:rsidRDefault="0060521D">
            <w:pPr>
              <w:autoSpaceDE w:val="0"/>
              <w:autoSpaceDN w:val="0"/>
              <w:spacing w:before="94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FB74E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7F5A9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5BCB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36EA" w14:textId="112177A0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58361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7FCEF2D5" w14:textId="77777777">
        <w:trPr>
          <w:trHeight w:hRule="exact" w:val="23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8023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A9109" w14:textId="77777777" w:rsidR="00474312" w:rsidRDefault="0060521D">
            <w:pPr>
              <w:autoSpaceDE w:val="0"/>
              <w:autoSpaceDN w:val="0"/>
              <w:spacing w:before="94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AECFF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2CD9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6540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35F06" w14:textId="4BF6E71A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13D0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FA23AAF" w14:textId="77777777" w:rsidTr="00260B67">
        <w:trPr>
          <w:trHeight w:hRule="exact" w:val="32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6C58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 xml:space="preserve">102.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5628D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6DBEE6A" w14:textId="77777777" w:rsidR="00474312" w:rsidRPr="009765BD" w:rsidRDefault="0060521D">
            <w:pPr>
              <w:autoSpaceDE w:val="0"/>
              <w:autoSpaceDN w:val="0"/>
              <w:spacing w:before="70" w:after="0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 многоугольника: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измерение, вычисление,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запись равенства. </w:t>
            </w: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Повторение. Обобщение.</w:t>
            </w:r>
          </w:p>
          <w:p w14:paraId="76729B21" w14:textId="4B80A850" w:rsidR="00260B67" w:rsidRPr="009765BD" w:rsidRDefault="00260B67">
            <w:pPr>
              <w:autoSpaceDE w:val="0"/>
              <w:autoSpaceDN w:val="0"/>
              <w:spacing w:before="70" w:after="0"/>
              <w:ind w:left="68"/>
              <w:rPr>
                <w:lang w:val="ru-RU"/>
              </w:rPr>
            </w:pP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умно управлять своими деньгами. Дополнительный заработок.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  <w:r w:rsidRPr="00260B67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62E0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E7A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6E53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3FF8B" w14:textId="5A0CB03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3070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0DB25179" w14:textId="77777777" w:rsidR="00474312" w:rsidRDefault="00474312">
      <w:pPr>
        <w:autoSpaceDE w:val="0"/>
        <w:autoSpaceDN w:val="0"/>
        <w:spacing w:after="0" w:line="14" w:lineRule="exact"/>
      </w:pPr>
    </w:p>
    <w:p w14:paraId="0CEC5937" w14:textId="77777777" w:rsidR="00474312" w:rsidRDefault="00474312">
      <w:pPr>
        <w:sectPr w:rsidR="00474312">
          <w:pgSz w:w="11900" w:h="16840"/>
          <w:pgMar w:top="284" w:right="556" w:bottom="120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622746AE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2F8B4BC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F67C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D7D6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850F47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24C06D54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Площадь. Способы сравнения фигур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EE40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3A2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616C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47D7A" w14:textId="33D099FA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E791A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F0BDA01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A656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17A8A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9D6AA3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0B4DE983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Площадь. Способы сравнения фигур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40A0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1744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78BE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0211F" w14:textId="64AFD28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38AAD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контроль;</w:t>
            </w:r>
          </w:p>
        </w:tc>
      </w:tr>
      <w:tr w:rsidR="00474312" w14:paraId="1A938923" w14:textId="77777777" w:rsidTr="00285BFC">
        <w:trPr>
          <w:trHeight w:hRule="exact" w:val="349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712F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F1C7F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71D4DF4B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274729C2" w14:textId="77777777" w:rsidR="00474312" w:rsidRPr="009765BD" w:rsidRDefault="0060521D">
            <w:pPr>
              <w:autoSpaceDE w:val="0"/>
              <w:autoSpaceDN w:val="0"/>
              <w:spacing w:before="68" w:after="0" w:line="262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Площадь. Способы сравнения фигур</w:t>
            </w:r>
          </w:p>
          <w:p w14:paraId="0E873211" w14:textId="76675F41" w:rsidR="00285BFC" w:rsidRPr="00285BFC" w:rsidRDefault="00285BFC">
            <w:pPr>
              <w:autoSpaceDE w:val="0"/>
              <w:autoSpaceDN w:val="0"/>
              <w:spacing w:before="68" w:after="0" w:line="262" w:lineRule="auto"/>
              <w:ind w:left="68"/>
              <w:rPr>
                <w:lang w:val="ru-RU"/>
              </w:rPr>
            </w:pPr>
            <w:r w:rsidRPr="00285BFC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делать сбережения. Формы сбережений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8665A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B830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E98F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EBAB0" w14:textId="482D570B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C909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61CAB7D5" w14:textId="77777777">
        <w:trPr>
          <w:trHeight w:hRule="exact" w:val="243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0C88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8A69A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Измерение площади, запись результата измерения в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квадратных сантиметрах.</w:t>
            </w:r>
          </w:p>
          <w:p w14:paraId="32BC1C17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72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Единица площади —квадратный сантиметр.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E766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0EAF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1E8E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0DF88" w14:textId="0E71297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C1050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9BF64B6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607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F7E68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4D912DD4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прямоугольника с заданными сторонами, 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7F3E2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4051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3EA9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C9022" w14:textId="264FDC33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22EEF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320995B" w14:textId="77777777">
        <w:trPr>
          <w:trHeight w:hRule="exact" w:val="17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7647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54A72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20A5D9DF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прямоугольника с заданными сторонами, запись равенства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40D6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3675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0213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60B33" w14:textId="60BF4593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8786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74A814E4" w14:textId="77777777" w:rsidR="00474312" w:rsidRDefault="00474312">
      <w:pPr>
        <w:autoSpaceDE w:val="0"/>
        <w:autoSpaceDN w:val="0"/>
        <w:spacing w:after="0" w:line="14" w:lineRule="exact"/>
      </w:pPr>
    </w:p>
    <w:p w14:paraId="6F36710D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69BF43D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46101F8B" w14:textId="77777777">
        <w:trPr>
          <w:trHeight w:hRule="exact" w:val="2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58D0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109.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FCFE3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F46EDA4" w14:textId="77777777" w:rsidR="00474312" w:rsidRDefault="0060521D">
            <w:pPr>
              <w:autoSpaceDE w:val="0"/>
              <w:autoSpaceDN w:val="0"/>
              <w:spacing w:before="68" w:after="0" w:line="283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прямоугольника (квадрата) с заданными сторонами, 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задач на нахождение периметра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76C9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CD52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A61A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23D9C" w14:textId="24DD095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244A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32414674" w14:textId="77777777" w:rsidTr="00285BFC">
        <w:trPr>
          <w:trHeight w:hRule="exact" w:val="319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6FAC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F71A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0B56A5A0" w14:textId="77777777" w:rsidR="00474312" w:rsidRDefault="0060521D">
            <w:pPr>
              <w:autoSpaceDE w:val="0"/>
              <w:autoSpaceDN w:val="0"/>
              <w:spacing w:before="68" w:after="0" w:line="278" w:lineRule="auto"/>
              <w:ind w:left="68" w:right="144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Вычисление площади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прямоугольника (квадрата) с заданными сторонами, запись равенства.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Повторение.</w:t>
            </w:r>
          </w:p>
          <w:p w14:paraId="6AAC1EDE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Обобщение</w:t>
            </w:r>
          </w:p>
          <w:p w14:paraId="161C9BD5" w14:textId="59F96C20" w:rsidR="00285BFC" w:rsidRPr="00285BFC" w:rsidRDefault="00285BFC">
            <w:pPr>
              <w:autoSpaceDE w:val="0"/>
              <w:autoSpaceDN w:val="0"/>
              <w:spacing w:before="68" w:after="0" w:line="230" w:lineRule="auto"/>
              <w:ind w:left="68"/>
              <w:rPr>
                <w:lang w:val="ru-RU"/>
              </w:rPr>
            </w:pPr>
            <w:r w:rsidRPr="00285BFC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делать сбережения. Виды сбережений.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3076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F942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39840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4A14B" w14:textId="4EBB5E5D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CB67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5411FE6D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8ABC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2D0C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CAF3F54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Изображение на клетчатой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бумаге прямоугольника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заданным значением площади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D2A5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427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5EC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09576" w14:textId="051FEBE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2CA27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BC6D41C" w14:textId="77777777">
        <w:trPr>
          <w:trHeight w:hRule="exact" w:val="24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A87A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29BF0" w14:textId="77777777" w:rsidR="00474312" w:rsidRDefault="0060521D">
            <w:pPr>
              <w:autoSpaceDE w:val="0"/>
              <w:autoSpaceDN w:val="0"/>
              <w:spacing w:before="96" w:after="0" w:line="283" w:lineRule="auto"/>
              <w:ind w:left="68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Пространственные отношения и геометрические фигуры.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Изображение на клетчатой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бумаге прямоугольника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заданным значением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площади.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геометрических задач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4F53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1280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AADE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D4FD5" w14:textId="34A8E544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C4F9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FA713B1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4181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86CA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1389029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4796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125A7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E3FFA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9182A" w14:textId="4E7022F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0BB87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4AC33B8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B4B7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BBA3F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32A4F9CD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  <w:p w14:paraId="7E0FEB23" w14:textId="77777777" w:rsidR="00474312" w:rsidRDefault="0060521D">
            <w:pPr>
              <w:autoSpaceDE w:val="0"/>
              <w:autoSpaceDN w:val="0"/>
              <w:spacing w:before="68" w:after="0" w:line="262" w:lineRule="auto"/>
              <w:ind w:left="68" w:right="576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геометрических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C8A5C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D3F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3D3A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BF80D" w14:textId="3EFA3F9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7D5A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11711A52" w14:textId="77777777" w:rsidTr="00285BFC">
        <w:trPr>
          <w:trHeight w:hRule="exact" w:val="32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901B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 xml:space="preserve">115.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2DA10" w14:textId="77777777" w:rsidR="00474312" w:rsidRPr="004771F0" w:rsidRDefault="0060521D">
            <w:pPr>
              <w:autoSpaceDE w:val="0"/>
              <w:autoSpaceDN w:val="0"/>
              <w:spacing w:before="96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Пространственные отношения и геометрические фигуры.</w:t>
            </w:r>
          </w:p>
          <w:p w14:paraId="48046DE8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Сравнение площадей фигур с помощью наложения.</w:t>
            </w:r>
          </w:p>
          <w:p w14:paraId="5D87BE05" w14:textId="77777777" w:rsidR="00474312" w:rsidRPr="009765BD" w:rsidRDefault="0060521D">
            <w:pPr>
              <w:autoSpaceDE w:val="0"/>
              <w:autoSpaceDN w:val="0"/>
              <w:spacing w:before="68" w:after="0" w:line="262" w:lineRule="auto"/>
              <w:ind w:left="68" w:right="576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765B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Решение геометрических задач.</w:t>
            </w:r>
          </w:p>
          <w:p w14:paraId="6CF92BCE" w14:textId="6366B51E" w:rsidR="00285BFC" w:rsidRPr="00285BFC" w:rsidRDefault="00285BFC">
            <w:pPr>
              <w:autoSpaceDE w:val="0"/>
              <w:autoSpaceDN w:val="0"/>
              <w:spacing w:before="68" w:after="0" w:line="262" w:lineRule="auto"/>
              <w:ind w:left="68" w:right="576"/>
              <w:rPr>
                <w:lang w:val="ru-RU"/>
              </w:rPr>
            </w:pPr>
            <w:r w:rsidRPr="00285BFC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делать сбережения. Доходы от различных вложений денег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2657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B41C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8187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F292E" w14:textId="21663FE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B9A08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3B0B8778" w14:textId="77777777" w:rsidR="00474312" w:rsidRDefault="00474312">
      <w:pPr>
        <w:autoSpaceDE w:val="0"/>
        <w:autoSpaceDN w:val="0"/>
        <w:spacing w:after="0" w:line="14" w:lineRule="exact"/>
      </w:pPr>
    </w:p>
    <w:p w14:paraId="4458CB9A" w14:textId="77777777" w:rsidR="00474312" w:rsidRDefault="00474312">
      <w:pPr>
        <w:sectPr w:rsidR="00474312">
          <w:pgSz w:w="11900" w:h="16840"/>
          <w:pgMar w:top="284" w:right="556" w:bottom="57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D87B7F3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21E74C87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8B96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E3D66" w14:textId="77777777" w:rsidR="00474312" w:rsidRPr="004771F0" w:rsidRDefault="0060521D">
            <w:pPr>
              <w:autoSpaceDE w:val="0"/>
              <w:autoSpaceDN w:val="0"/>
              <w:spacing w:before="96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Классификация объектов по двум признакам.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651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0578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A4B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AF4B" w14:textId="6AAD3AC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4B52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4CE6D8FE" w14:textId="77777777">
        <w:trPr>
          <w:trHeight w:hRule="exact" w:val="11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F8E1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BDBC7" w14:textId="77777777" w:rsidR="00474312" w:rsidRPr="004771F0" w:rsidRDefault="0060521D">
            <w:pPr>
              <w:autoSpaceDE w:val="0"/>
              <w:autoSpaceDN w:val="0"/>
              <w:spacing w:before="94" w:after="0" w:line="27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Классификация объектов по двум признакам.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B5B0E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0E201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B29DD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1D388" w14:textId="12B5E727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CF6DA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  <w:tr w:rsidR="00474312" w14:paraId="15C4401C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F734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60698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0A87B79C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Верные (истинные)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неверные (ложные)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утверждения: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конструирование, проверка.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B8C9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DBADF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6EF6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C1074" w14:textId="67716F6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FDC53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C4A37E0" w14:textId="77777777" w:rsidTr="00285BFC">
        <w:trPr>
          <w:trHeight w:hRule="exact" w:val="247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C317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119.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775E2" w14:textId="77777777" w:rsidR="00474312" w:rsidRDefault="0060521D">
            <w:pPr>
              <w:autoSpaceDE w:val="0"/>
              <w:autoSpaceDN w:val="0"/>
              <w:spacing w:before="94" w:after="0"/>
              <w:ind w:left="68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 Логические рассуждения со связками «если …, то …»,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«поэтому», «значит». </w:t>
            </w:r>
          </w:p>
          <w:p w14:paraId="2E634E8B" w14:textId="6D3BB1C9" w:rsidR="00285BFC" w:rsidRPr="004771F0" w:rsidRDefault="00285BFC">
            <w:pPr>
              <w:autoSpaceDE w:val="0"/>
              <w:autoSpaceDN w:val="0"/>
              <w:spacing w:before="94" w:after="0"/>
              <w:ind w:left="68"/>
              <w:rPr>
                <w:lang w:val="ru-RU"/>
              </w:rPr>
            </w:pPr>
            <w:r w:rsidRPr="00285BFC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Как делать сбережения Экскурсия в банк.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904F0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F27E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9C18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202E8" w14:textId="05CA9629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62D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F57708E" w14:textId="77777777">
        <w:trPr>
          <w:trHeight w:hRule="exact" w:val="424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E560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73996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120. Математическая информация.</w:t>
            </w:r>
          </w:p>
          <w:p w14:paraId="057910AE" w14:textId="77777777" w:rsidR="00474312" w:rsidRPr="004771F0" w:rsidRDefault="0060521D">
            <w:pPr>
              <w:autoSpaceDE w:val="0"/>
              <w:autoSpaceDN w:val="0"/>
              <w:spacing w:before="68" w:after="0" w:line="286" w:lineRule="auto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Работа с информацией: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извлечение и использование для выполнения заданий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информации, представленной в таблицах с данными о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реальных процессах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явлениях окружающего мира (например, расписание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уроков, движения автобусов, поездов); внесение данных в таблицу.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186E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02AE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A8621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89242" w14:textId="47EF6608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FA199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AB4516D" w14:textId="77777777">
        <w:trPr>
          <w:trHeight w:hRule="exact" w:val="11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5C8BC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2A345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BEE7923" w14:textId="77777777" w:rsidR="00474312" w:rsidRPr="004771F0" w:rsidRDefault="0060521D">
            <w:pPr>
              <w:autoSpaceDE w:val="0"/>
              <w:autoSpaceDN w:val="0"/>
              <w:spacing w:before="68" w:after="0" w:line="262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Работа с информацией: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дополнение чертежа данными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A233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8CE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A91C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6F9F9" w14:textId="462A1128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0A344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7D4B3268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4A7C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452D4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13AA864E" w14:textId="77777777" w:rsidR="00474312" w:rsidRPr="004771F0" w:rsidRDefault="0060521D">
            <w:pPr>
              <w:autoSpaceDE w:val="0"/>
              <w:autoSpaceDN w:val="0"/>
              <w:spacing w:before="68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Таблицы сложения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умножения: заполнение на основе результатов счёта.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F186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81ED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47F9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EA681" w14:textId="56E0F39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691FC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18E0819" w14:textId="77777777">
        <w:trPr>
          <w:trHeight w:hRule="exact" w:val="1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9B30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AEBD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6EFD8663" w14:textId="77777777" w:rsidR="00474312" w:rsidRPr="004771F0" w:rsidRDefault="0060521D">
            <w:pPr>
              <w:autoSpaceDE w:val="0"/>
              <w:autoSpaceDN w:val="0"/>
              <w:spacing w:before="70" w:after="0" w:line="271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Таблицы сложения и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умножения: заполнение на основе результатов счёта.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97C3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F851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191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C9CD7" w14:textId="0EEE9DD6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9A5E5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16525F3C" w14:textId="77777777">
        <w:trPr>
          <w:trHeight w:hRule="exact" w:val="17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92FB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 xml:space="preserve">124.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8703D" w14:textId="77777777" w:rsidR="00474312" w:rsidRPr="004771F0" w:rsidRDefault="0060521D">
            <w:pPr>
              <w:autoSpaceDE w:val="0"/>
              <w:autoSpaceDN w:val="0"/>
              <w:spacing w:before="94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Математическая информация. Формализованное описание последовательности действий (инструкция, план, схема,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алгоритм).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6B1D2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0A113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0434C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29BF1" w14:textId="7329DF60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54485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Тестирование;</w:t>
            </w:r>
          </w:p>
        </w:tc>
      </w:tr>
    </w:tbl>
    <w:p w14:paraId="711C4E1F" w14:textId="77777777" w:rsidR="00474312" w:rsidRDefault="00474312">
      <w:pPr>
        <w:autoSpaceDE w:val="0"/>
        <w:autoSpaceDN w:val="0"/>
        <w:spacing w:after="0" w:line="14" w:lineRule="exact"/>
      </w:pPr>
    </w:p>
    <w:p w14:paraId="65EDFD7C" w14:textId="77777777" w:rsidR="00474312" w:rsidRDefault="00474312">
      <w:pPr>
        <w:sectPr w:rsidR="00474312">
          <w:pgSz w:w="11900" w:h="16840"/>
          <w:pgMar w:top="284" w:right="556" w:bottom="33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622728F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160FA286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1C31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66654" w14:textId="77777777" w:rsidR="00474312" w:rsidRPr="004771F0" w:rsidRDefault="0060521D">
            <w:pPr>
              <w:autoSpaceDE w:val="0"/>
              <w:autoSpaceDN w:val="0"/>
              <w:spacing w:before="96" w:after="0" w:line="281" w:lineRule="auto"/>
              <w:ind w:left="6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Математическая информация. Формализованное описание последовательности действий (инструкция, план, схема,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алгоритм).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092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2B72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9B14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F323" w14:textId="286B4E67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96E76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51322EF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AB99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F61BA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560" w:hanging="56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126. Математическая информация. Алгоритмы (правила) устных и письменных вычислений (сложение, вычитание,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умножение, деление), порядка действий в числовом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выражении, нахождения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периметра и площади,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построения геометрических фигур.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DE2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A95B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E85E4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351B2" w14:textId="37AB87E1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1F9A5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4A9951B9" w14:textId="77777777">
        <w:trPr>
          <w:trHeight w:hRule="exact" w:val="341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FE531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127.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875BF" w14:textId="77777777" w:rsidR="00474312" w:rsidRPr="004771F0" w:rsidRDefault="0060521D">
            <w:pPr>
              <w:autoSpaceDE w:val="0"/>
              <w:autoSpaceDN w:val="0"/>
              <w:spacing w:before="96" w:after="0" w:line="286" w:lineRule="auto"/>
              <w:ind w:left="560" w:hanging="56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127. Математическая информация. Алгоритмы (правила) устных и письменных вычислений (сложение, вычитание,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умножение, деление), порядка действий в числовом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выражении, нахождения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периметра и площади,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построения геометрических фигур.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9FE4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C8DC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72C83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359AE" w14:textId="4A88A0FF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45BFB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227540AA" w14:textId="77777777">
        <w:trPr>
          <w:trHeight w:hRule="exact" w:val="17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1001E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128.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E7DE7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7CC0DC42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Столбчатая диаграмма: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чтение, использование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данных для решения учебных и практических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ECBE9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6DE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222F8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434BA" w14:textId="769543CE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772A1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3DD045AE" w14:textId="77777777">
        <w:trPr>
          <w:trHeight w:hRule="exact" w:val="17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79C0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129.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172E0" w14:textId="77777777" w:rsidR="00474312" w:rsidRPr="004771F0" w:rsidRDefault="0060521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3830B0BA" w14:textId="77777777" w:rsidR="00474312" w:rsidRPr="004771F0" w:rsidRDefault="0060521D">
            <w:pPr>
              <w:autoSpaceDE w:val="0"/>
              <w:autoSpaceDN w:val="0"/>
              <w:spacing w:before="68" w:after="0"/>
              <w:ind w:left="68" w:right="144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Столбчатая диаграмма: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чтение, использование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данных для решения учебных и практических 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88FA3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B364E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F433A" w14:textId="77777777" w:rsidR="00474312" w:rsidRDefault="0060521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2C956" w14:textId="575728A0" w:rsidR="00474312" w:rsidRDefault="00474312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2A3B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2CB20B66" w14:textId="77777777" w:rsidTr="00285BFC">
        <w:trPr>
          <w:trHeight w:hRule="exact" w:val="297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DEAA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130.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F8BE5" w14:textId="77777777" w:rsidR="00474312" w:rsidRPr="004771F0" w:rsidRDefault="0060521D">
            <w:pPr>
              <w:autoSpaceDE w:val="0"/>
              <w:autoSpaceDN w:val="0"/>
              <w:spacing w:before="94" w:after="0" w:line="233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6CE95C6C" w14:textId="77777777" w:rsidR="00474312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  <w:p w14:paraId="3AD67C7A" w14:textId="3323C7B3" w:rsidR="00285BFC" w:rsidRPr="004771F0" w:rsidRDefault="00285BFC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Что полезно знать о деньгах (ФГ)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2153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48EA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0CAC5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FD351" w14:textId="45BE6674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A858C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</w:tbl>
    <w:p w14:paraId="456C2318" w14:textId="77777777" w:rsidR="00474312" w:rsidRDefault="00474312">
      <w:pPr>
        <w:autoSpaceDE w:val="0"/>
        <w:autoSpaceDN w:val="0"/>
        <w:spacing w:after="0" w:line="14" w:lineRule="exact"/>
      </w:pPr>
    </w:p>
    <w:p w14:paraId="608B1DCB" w14:textId="77777777" w:rsidR="00474312" w:rsidRDefault="00474312">
      <w:pPr>
        <w:sectPr w:rsidR="00474312">
          <w:pgSz w:w="11900" w:h="16840"/>
          <w:pgMar w:top="284" w:right="556" w:bottom="98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02D8ED" w14:textId="77777777" w:rsidR="00474312" w:rsidRDefault="00474312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0"/>
        <w:gridCol w:w="3206"/>
        <w:gridCol w:w="712"/>
        <w:gridCol w:w="1574"/>
        <w:gridCol w:w="1622"/>
        <w:gridCol w:w="1202"/>
        <w:gridCol w:w="1774"/>
      </w:tblGrid>
      <w:tr w:rsidR="00474312" w14:paraId="69947D86" w14:textId="77777777">
        <w:trPr>
          <w:trHeight w:hRule="exact" w:val="211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8D05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131.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C938F" w14:textId="77777777" w:rsidR="00474312" w:rsidRPr="004771F0" w:rsidRDefault="0060521D">
            <w:pPr>
              <w:autoSpaceDE w:val="0"/>
              <w:autoSpaceDN w:val="0"/>
              <w:spacing w:before="96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065B083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16A1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F6EF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0AA3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EA119" w14:textId="346D524C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720DC" w14:textId="77777777" w:rsidR="00474312" w:rsidRDefault="0060521D">
            <w:pPr>
              <w:tabs>
                <w:tab w:val="left" w:pos="152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работа;</w:t>
            </w:r>
          </w:p>
        </w:tc>
      </w:tr>
      <w:tr w:rsidR="00474312" w14:paraId="6A2C6276" w14:textId="77777777">
        <w:trPr>
          <w:trHeight w:hRule="exact" w:val="21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06336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132.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AC6D1" w14:textId="77777777" w:rsidR="00474312" w:rsidRPr="004771F0" w:rsidRDefault="0060521D">
            <w:pPr>
              <w:autoSpaceDE w:val="0"/>
              <w:autoSpaceDN w:val="0"/>
              <w:spacing w:before="94" w:after="0" w:line="230" w:lineRule="auto"/>
              <w:jc w:val="center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Математическая информация.</w:t>
            </w:r>
          </w:p>
          <w:p w14:paraId="4C79FC3E" w14:textId="77777777" w:rsidR="00474312" w:rsidRPr="004771F0" w:rsidRDefault="0060521D">
            <w:pPr>
              <w:autoSpaceDE w:val="0"/>
              <w:autoSpaceDN w:val="0"/>
              <w:spacing w:before="68" w:after="0" w:line="281" w:lineRule="auto"/>
              <w:ind w:left="68" w:right="720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EC454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EBEF4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07AF9" w14:textId="77777777" w:rsidR="00474312" w:rsidRDefault="0060521D">
            <w:pPr>
              <w:autoSpaceDE w:val="0"/>
              <w:autoSpaceDN w:val="0"/>
              <w:spacing w:before="9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A5E3F" w14:textId="60FB0580" w:rsidR="00474312" w:rsidRDefault="00474312">
            <w:pPr>
              <w:autoSpaceDE w:val="0"/>
              <w:autoSpaceDN w:val="0"/>
              <w:spacing w:before="94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E9524" w14:textId="77777777" w:rsidR="00474312" w:rsidRDefault="0060521D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Зачет;</w:t>
            </w:r>
          </w:p>
        </w:tc>
      </w:tr>
      <w:tr w:rsidR="00474312" w14:paraId="2EEAE458" w14:textId="77777777" w:rsidTr="003C5408">
        <w:trPr>
          <w:trHeight w:hRule="exact" w:val="229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47A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133.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B6BAB" w14:textId="77777777" w:rsidR="00474312" w:rsidRDefault="0060521D">
            <w:pPr>
              <w:autoSpaceDE w:val="0"/>
              <w:autoSpaceDN w:val="0"/>
              <w:spacing w:before="96" w:after="0" w:line="271" w:lineRule="auto"/>
              <w:ind w:left="560" w:right="576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133. Резерв. Арифметические действия. Числовое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выражение.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E5A16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2C51A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3862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FDB73" w14:textId="190EDBD0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28811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1F524E" w14:textId="77777777" w:rsidTr="003C5408">
        <w:trPr>
          <w:trHeight w:hRule="exact" w:val="229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6DA97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134.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C856F" w14:textId="77777777" w:rsidR="00474312" w:rsidRPr="004771F0" w:rsidRDefault="0060521D">
            <w:pPr>
              <w:tabs>
                <w:tab w:val="left" w:pos="560"/>
              </w:tabs>
              <w:autoSpaceDE w:val="0"/>
              <w:autoSpaceDN w:val="0"/>
              <w:spacing w:before="96" w:after="0" w:line="262" w:lineRule="auto"/>
              <w:ind w:right="432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134. Резерв. Текстовые задачи. </w:t>
            </w:r>
            <w:r w:rsidRPr="004771F0">
              <w:rPr>
                <w:lang w:val="ru-RU"/>
              </w:rPr>
              <w:tab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Задачи в 2-3 действия.</w:t>
            </w:r>
          </w:p>
          <w:p w14:paraId="05D7BE1B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4CFED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980D5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14AB" w14:textId="77777777" w:rsidR="00474312" w:rsidRDefault="0060521D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59AD2" w14:textId="6A138C02" w:rsidR="00474312" w:rsidRDefault="00474312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134B2" w14:textId="77777777" w:rsidR="00474312" w:rsidRDefault="0060521D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6BA61068" w14:textId="77777777" w:rsidTr="003C5408">
        <w:trPr>
          <w:trHeight w:hRule="exact" w:val="20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5324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135.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7CE79" w14:textId="77777777" w:rsidR="00474312" w:rsidRDefault="0060521D">
            <w:pPr>
              <w:autoSpaceDE w:val="0"/>
              <w:autoSpaceDN w:val="0"/>
              <w:spacing w:before="94" w:after="0" w:line="271" w:lineRule="auto"/>
              <w:ind w:left="560" w:right="144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135. Резерв. Пространственные отношения и геометрические фигуры.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Измерение площади.</w:t>
            </w:r>
          </w:p>
          <w:p w14:paraId="0D08F504" w14:textId="77777777" w:rsidR="00474312" w:rsidRDefault="0060521D">
            <w:pPr>
              <w:autoSpaceDE w:val="0"/>
              <w:autoSpaceDN w:val="0"/>
              <w:spacing w:before="6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C541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22A8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65DC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861E0" w14:textId="0AEF1394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FAC6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00BA9A50" w14:textId="77777777">
        <w:trPr>
          <w:trHeight w:hRule="exact" w:val="12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064EF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136. 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D081B" w14:textId="77777777" w:rsidR="00474312" w:rsidRDefault="0060521D">
            <w:pPr>
              <w:autoSpaceDE w:val="0"/>
              <w:autoSpaceDN w:val="0"/>
              <w:spacing w:before="94" w:after="0" w:line="271" w:lineRule="auto"/>
              <w:ind w:left="560" w:right="432" w:hanging="560"/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136. Резерв. Математическая информация. Работа с </w:t>
            </w:r>
            <w:r w:rsidRPr="004771F0">
              <w:rPr>
                <w:lang w:val="ru-RU"/>
              </w:rPr>
              <w:br/>
            </w: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информацией.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Повторение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CC12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A2094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07E78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09DFB" w14:textId="10CEC8FE" w:rsidR="00474312" w:rsidRDefault="00474312">
            <w:pPr>
              <w:autoSpaceDE w:val="0"/>
              <w:autoSpaceDN w:val="0"/>
              <w:spacing w:before="94" w:after="0" w:line="233" w:lineRule="auto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97E99" w14:textId="77777777" w:rsidR="00474312" w:rsidRDefault="0060521D">
            <w:pPr>
              <w:autoSpaceDE w:val="0"/>
              <w:autoSpaceDN w:val="0"/>
              <w:spacing w:before="9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Устный опрос;</w:t>
            </w:r>
          </w:p>
        </w:tc>
      </w:tr>
      <w:tr w:rsidR="00474312" w14:paraId="59403454" w14:textId="77777777">
        <w:trPr>
          <w:trHeight w:hRule="exact" w:val="784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EA3AA" w14:textId="77777777" w:rsidR="00474312" w:rsidRPr="004771F0" w:rsidRDefault="0060521D">
            <w:pPr>
              <w:autoSpaceDE w:val="0"/>
              <w:autoSpaceDN w:val="0"/>
              <w:spacing w:before="94" w:after="0" w:line="262" w:lineRule="auto"/>
              <w:ind w:left="68" w:right="288"/>
              <w:rPr>
                <w:lang w:val="ru-RU"/>
              </w:rPr>
            </w:pPr>
            <w:r w:rsidRPr="004771F0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ОБЩЕЕ КОЛИЧЕСТВО ЧАСОВ ПО ПРОГРАММЕ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977DD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136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84D16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11</w:t>
            </w:r>
          </w:p>
        </w:tc>
        <w:tc>
          <w:tcPr>
            <w:tcW w:w="4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22773" w14:textId="77777777" w:rsidR="00474312" w:rsidRDefault="0060521D">
            <w:pPr>
              <w:autoSpaceDE w:val="0"/>
              <w:autoSpaceDN w:val="0"/>
              <w:spacing w:before="9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21</w:t>
            </w:r>
          </w:p>
        </w:tc>
      </w:tr>
    </w:tbl>
    <w:p w14:paraId="0F245448" w14:textId="77777777" w:rsidR="00474312" w:rsidRDefault="00474312">
      <w:pPr>
        <w:autoSpaceDE w:val="0"/>
        <w:autoSpaceDN w:val="0"/>
        <w:spacing w:after="0" w:line="14" w:lineRule="exact"/>
      </w:pPr>
    </w:p>
    <w:p w14:paraId="7FC218DB" w14:textId="77777777" w:rsidR="00474312" w:rsidRDefault="00474312">
      <w:pPr>
        <w:sectPr w:rsidR="00474312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4408D6E" w14:textId="77777777" w:rsidR="00474312" w:rsidRDefault="00474312">
      <w:pPr>
        <w:autoSpaceDE w:val="0"/>
        <w:autoSpaceDN w:val="0"/>
        <w:spacing w:after="78" w:line="220" w:lineRule="exact"/>
      </w:pPr>
    </w:p>
    <w:p w14:paraId="4B7EA92D" w14:textId="77777777" w:rsidR="00474312" w:rsidRDefault="0060521D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552CF29F" w14:textId="77777777" w:rsidR="00474312" w:rsidRDefault="0060521D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38649E58" w14:textId="77777777" w:rsidR="00474312" w:rsidRPr="004771F0" w:rsidRDefault="0060521D">
      <w:pPr>
        <w:autoSpaceDE w:val="0"/>
        <w:autoSpaceDN w:val="0"/>
        <w:spacing w:before="166" w:after="0" w:line="281" w:lineRule="auto"/>
        <w:ind w:right="4752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3 класс /Моро М.И.;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Бантова М.А.;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Бельтюкова Г.В. и другие;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 «Просвещение»; Введите свой вариант:</w:t>
      </w:r>
    </w:p>
    <w:p w14:paraId="071B74FB" w14:textId="77777777" w:rsidR="00474312" w:rsidRPr="004771F0" w:rsidRDefault="0060521D">
      <w:pPr>
        <w:autoSpaceDE w:val="0"/>
        <w:autoSpaceDN w:val="0"/>
        <w:spacing w:before="264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436380F3" w14:textId="77777777" w:rsidR="00474312" w:rsidRPr="004771F0" w:rsidRDefault="0060521D">
      <w:pPr>
        <w:autoSpaceDE w:val="0"/>
        <w:autoSpaceDN w:val="0"/>
        <w:spacing w:before="168" w:after="0" w:line="262" w:lineRule="auto"/>
        <w:ind w:right="14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Математика. Методические рекомендации. 3 класс : учеб. пособие для общеобразоват. организаций / [С. И. Волкова, С. В. Степанова, М. А. Бантова, Г. В. Бельтюкова].</w:t>
      </w:r>
    </w:p>
    <w:p w14:paraId="5B56B3DB" w14:textId="72DEF265" w:rsidR="00474312" w:rsidRDefault="0060521D">
      <w:pPr>
        <w:autoSpaceDE w:val="0"/>
        <w:autoSpaceDN w:val="0"/>
        <w:spacing w:before="70"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 по курсу Математика к УМК М.М. Моро ("Школа России").</w:t>
      </w:r>
    </w:p>
    <w:p w14:paraId="7E6C96BE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Учебно-методическое обеспечение (финансовая грамотность)</w:t>
      </w:r>
    </w:p>
    <w:p w14:paraId="26E004CA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1.Программа по финансовой грамотности Ю.Н. Корлюгова. Москва «ВИТА-ПРЕСС», 2014</w:t>
      </w:r>
    </w:p>
    <w:p w14:paraId="7B248655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2. «Финансовая грамотность» Материалы для учащихся. 2-3, 4 класс. В 2-х частях. С.Н. Федин Москва: ВИТА-ПРЕСС, 2014</w:t>
      </w:r>
    </w:p>
    <w:p w14:paraId="434259A0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3.«Финансовая грамотность». Методические рекомендации для учителя. Ю.Н. Корлюгова. Москва «ВИТА-ПРЕСС», 2014</w:t>
      </w:r>
    </w:p>
    <w:p w14:paraId="63751495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4.«Финансовая грамотность». Материалы для родителей. Ю.Н. Корлюгова. Москва «ВИТА-ПРЕСС», 2014</w:t>
      </w:r>
    </w:p>
    <w:p w14:paraId="1DA38095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5.«Финансовая грамотность». Контрольные измерительные материалы. Ю.Н. Корлюгова. Москва «ВИТА-ПРЕСС», 2014</w:t>
      </w:r>
    </w:p>
    <w:p w14:paraId="24888F8D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33200">
        <w:rPr>
          <w:rFonts w:ascii="Times New Roman" w:eastAsia="Times New Roman" w:hAnsi="Times New Roman" w:cs="Times New Roman"/>
          <w:sz w:val="24"/>
          <w:szCs w:val="24"/>
          <w:lang w:val="ru-RU"/>
        </w:rPr>
        <w:t>6.Гловели Г. Финансовая грамотность: материалы для учащихся. 4 класс</w:t>
      </w:r>
    </w:p>
    <w:p w14:paraId="25F7C946" w14:textId="77777777" w:rsidR="00233200" w:rsidRPr="00233200" w:rsidRDefault="00233200" w:rsidP="00233200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05F0A5" w14:textId="77777777" w:rsidR="00233200" w:rsidRPr="004771F0" w:rsidRDefault="00233200">
      <w:pPr>
        <w:autoSpaceDE w:val="0"/>
        <w:autoSpaceDN w:val="0"/>
        <w:spacing w:before="70" w:after="0" w:line="230" w:lineRule="auto"/>
        <w:rPr>
          <w:lang w:val="ru-RU"/>
        </w:rPr>
      </w:pPr>
      <w:bookmarkStart w:id="1" w:name="_GoBack"/>
      <w:bookmarkEnd w:id="1"/>
    </w:p>
    <w:p w14:paraId="283EC0A3" w14:textId="77777777" w:rsidR="00474312" w:rsidRPr="004771F0" w:rsidRDefault="0060521D">
      <w:pPr>
        <w:autoSpaceDE w:val="0"/>
        <w:autoSpaceDN w:val="0"/>
        <w:spacing w:before="262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A70EC29" w14:textId="77777777" w:rsidR="00474312" w:rsidRPr="004771F0" w:rsidRDefault="0060521D">
      <w:pPr>
        <w:autoSpaceDE w:val="0"/>
        <w:autoSpaceDN w:val="0"/>
        <w:spacing w:before="166" w:after="0"/>
        <w:ind w:right="6336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образовательные ресурсы: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uchi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71F0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yaklass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14:paraId="5F7BEE1E" w14:textId="77777777" w:rsidR="00474312" w:rsidRPr="004771F0" w:rsidRDefault="00474312">
      <w:pPr>
        <w:autoSpaceDE w:val="0"/>
        <w:autoSpaceDN w:val="0"/>
        <w:spacing w:after="78" w:line="220" w:lineRule="exact"/>
        <w:rPr>
          <w:lang w:val="ru-RU"/>
        </w:rPr>
      </w:pPr>
    </w:p>
    <w:p w14:paraId="306AD615" w14:textId="77777777" w:rsidR="00474312" w:rsidRPr="004771F0" w:rsidRDefault="0060521D">
      <w:pPr>
        <w:autoSpaceDE w:val="0"/>
        <w:autoSpaceDN w:val="0"/>
        <w:spacing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0DA3ADA9" w14:textId="77777777" w:rsidR="00474312" w:rsidRPr="004771F0" w:rsidRDefault="0060521D">
      <w:pPr>
        <w:autoSpaceDE w:val="0"/>
        <w:autoSpaceDN w:val="0"/>
        <w:spacing w:before="346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5B49F18D" w14:textId="77777777" w:rsidR="00474312" w:rsidRPr="004771F0" w:rsidRDefault="0060521D">
      <w:pPr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трехэлементная комбинированная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одноэлементная маркерная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Многофункциональное мобильное хранилище для пособий и дидактических материалов Компьютер Комплект интерактивного учебного оборудования: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- интерактивная панель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- многофункциональное устройство (принтер, сканер, копир)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- документ-камера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Акустическая система для аудитории (аудиосистема) </w:t>
      </w:r>
    </w:p>
    <w:p w14:paraId="3EC4A12A" w14:textId="77777777" w:rsidR="00474312" w:rsidRPr="004771F0" w:rsidRDefault="0060521D">
      <w:pPr>
        <w:autoSpaceDE w:val="0"/>
        <w:autoSpaceDN w:val="0"/>
        <w:spacing w:before="264" w:after="0" w:line="230" w:lineRule="auto"/>
        <w:rPr>
          <w:lang w:val="ru-RU"/>
        </w:rPr>
      </w:pPr>
      <w:r w:rsidRPr="004771F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14:paraId="1867942A" w14:textId="77777777" w:rsidR="00474312" w:rsidRPr="004771F0" w:rsidRDefault="0060521D">
      <w:pPr>
        <w:autoSpaceDE w:val="0"/>
        <w:autoSpaceDN w:val="0"/>
        <w:spacing w:before="166" w:after="0" w:line="286" w:lineRule="auto"/>
        <w:ind w:right="2304"/>
        <w:rPr>
          <w:lang w:val="ru-RU"/>
        </w:rPr>
      </w:pP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Система демонстрации и хранения таблиц и плакатов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 для изготовления плоскостных и объемных геометрических фигур Набор основных плоскостных геометрических фигур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Набор раздаточного материала по математике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образовательные комплексы для кабинета начальной школы Комплект чертежного оборудования и приспособлений для начальной школы Геометрические тела демонстрационные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Модели раздаточные по математике для начальной школы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учебные таблицы по математике для начальной школы Демонстрационные пособия по математике для начальной школы </w:t>
      </w:r>
      <w:r w:rsidRPr="004771F0">
        <w:rPr>
          <w:lang w:val="ru-RU"/>
        </w:rPr>
        <w:br/>
      </w:r>
      <w:r w:rsidRPr="004771F0">
        <w:rPr>
          <w:rFonts w:ascii="Times New Roman" w:eastAsia="Times New Roman" w:hAnsi="Times New Roman"/>
          <w:color w:val="000000"/>
          <w:sz w:val="24"/>
          <w:lang w:val="ru-RU"/>
        </w:rPr>
        <w:t>Справочники по математике для начальной школы</w:t>
      </w:r>
    </w:p>
    <w:p w14:paraId="58ABC2CF" w14:textId="77777777" w:rsidR="00474312" w:rsidRPr="004771F0" w:rsidRDefault="00474312">
      <w:pPr>
        <w:rPr>
          <w:lang w:val="ru-RU"/>
        </w:rPr>
        <w:sectPr w:rsidR="00474312" w:rsidRPr="004771F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05D57D7" w14:textId="77777777" w:rsidR="0060521D" w:rsidRPr="004771F0" w:rsidRDefault="0060521D">
      <w:pPr>
        <w:rPr>
          <w:lang w:val="ru-RU"/>
        </w:rPr>
      </w:pPr>
    </w:p>
    <w:sectPr w:rsidR="0060521D" w:rsidRPr="004771F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3656DC5"/>
    <w:multiLevelType w:val="hybridMultilevel"/>
    <w:tmpl w:val="F22E5F58"/>
    <w:lvl w:ilvl="0" w:tplc="2C7AB4F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CC78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863C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667E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62AC5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627D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BC1D7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E11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831B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803FAF"/>
    <w:multiLevelType w:val="hybridMultilevel"/>
    <w:tmpl w:val="A056B414"/>
    <w:lvl w:ilvl="0" w:tplc="E9C82D52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26A06C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E5847E46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A7BEAEFE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EAF2DCEE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26644CC6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330BBA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70735E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5CF0C5B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0FC64A9B"/>
    <w:multiLevelType w:val="hybridMultilevel"/>
    <w:tmpl w:val="9D86A814"/>
    <w:lvl w:ilvl="0" w:tplc="7918093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0C0DC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8478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3267A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C8C4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9E95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CFE6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DE69B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A0DC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14405CA"/>
    <w:multiLevelType w:val="hybridMultilevel"/>
    <w:tmpl w:val="A8C0653A"/>
    <w:lvl w:ilvl="0" w:tplc="03226774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2AD836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07D6EEF0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FEFCCF2C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4E022EF6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F1C480E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0B38B8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AC93C8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0D46BC2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11812B87"/>
    <w:multiLevelType w:val="hybridMultilevel"/>
    <w:tmpl w:val="2040BFAC"/>
    <w:lvl w:ilvl="0" w:tplc="DC1E0A6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52792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F9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E94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6476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BEE66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B6B70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E122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A032D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1E352B7"/>
    <w:multiLevelType w:val="hybridMultilevel"/>
    <w:tmpl w:val="E4449A0A"/>
    <w:lvl w:ilvl="0" w:tplc="02EA353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2A7EC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F496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B27AF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C4B0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EEB2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ACD05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C13C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2641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FD1317"/>
    <w:multiLevelType w:val="hybridMultilevel"/>
    <w:tmpl w:val="011AACD8"/>
    <w:lvl w:ilvl="0" w:tplc="6C02F7D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824BC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B0D28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B87F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22DEA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8DCE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AF49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F8CA8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1C01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6B3535"/>
    <w:multiLevelType w:val="hybridMultilevel"/>
    <w:tmpl w:val="BD6C4E40"/>
    <w:lvl w:ilvl="0" w:tplc="84623E6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682A5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5009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FE878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EAD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0EF7D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A21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3254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5AA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ADB6FFD"/>
    <w:multiLevelType w:val="hybridMultilevel"/>
    <w:tmpl w:val="3C0015F0"/>
    <w:lvl w:ilvl="0" w:tplc="F078B19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D72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C862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EAD9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68AAE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70F43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900C6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8E8B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843A2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1F26F2F"/>
    <w:multiLevelType w:val="hybridMultilevel"/>
    <w:tmpl w:val="7472C8A8"/>
    <w:lvl w:ilvl="0" w:tplc="7638A644">
      <w:start w:val="1"/>
      <w:numFmt w:val="decimal"/>
      <w:lvlText w:val="%1."/>
      <w:lvlJc w:val="left"/>
      <w:pPr>
        <w:ind w:left="26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B217F0">
      <w:numFmt w:val="bullet"/>
      <w:lvlText w:val="•"/>
      <w:lvlJc w:val="left"/>
      <w:pPr>
        <w:ind w:left="1348" w:hanging="281"/>
      </w:pPr>
      <w:rPr>
        <w:rFonts w:hint="default"/>
        <w:lang w:val="ru-RU" w:eastAsia="en-US" w:bidi="ar-SA"/>
      </w:rPr>
    </w:lvl>
    <w:lvl w:ilvl="2" w:tplc="AC968684">
      <w:numFmt w:val="bullet"/>
      <w:lvlText w:val="•"/>
      <w:lvlJc w:val="left"/>
      <w:pPr>
        <w:ind w:left="2437" w:hanging="281"/>
      </w:pPr>
      <w:rPr>
        <w:rFonts w:hint="default"/>
        <w:lang w:val="ru-RU" w:eastAsia="en-US" w:bidi="ar-SA"/>
      </w:rPr>
    </w:lvl>
    <w:lvl w:ilvl="3" w:tplc="E9305346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4" w:tplc="FF9A42C8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68EC9340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9586BDA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C66A834A">
      <w:numFmt w:val="bullet"/>
      <w:lvlText w:val="•"/>
      <w:lvlJc w:val="left"/>
      <w:pPr>
        <w:ind w:left="7880" w:hanging="281"/>
      </w:pPr>
      <w:rPr>
        <w:rFonts w:hint="default"/>
        <w:lang w:val="ru-RU" w:eastAsia="en-US" w:bidi="ar-SA"/>
      </w:rPr>
    </w:lvl>
    <w:lvl w:ilvl="8" w:tplc="1144E51C">
      <w:numFmt w:val="bullet"/>
      <w:lvlText w:val="•"/>
      <w:lvlJc w:val="left"/>
      <w:pPr>
        <w:ind w:left="896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1F9049D"/>
    <w:multiLevelType w:val="hybridMultilevel"/>
    <w:tmpl w:val="74D0F450"/>
    <w:lvl w:ilvl="0" w:tplc="45F6526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A5B3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2294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EB09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037E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4CD0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A75B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BE8BA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0FD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860A96"/>
    <w:multiLevelType w:val="hybridMultilevel"/>
    <w:tmpl w:val="A4807546"/>
    <w:lvl w:ilvl="0" w:tplc="A21822C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AA919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DE238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2E2EC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8686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18310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10BB3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FA6B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6A55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B53679"/>
    <w:multiLevelType w:val="hybridMultilevel"/>
    <w:tmpl w:val="057CDC80"/>
    <w:lvl w:ilvl="0" w:tplc="A448E742">
      <w:start w:val="1"/>
      <w:numFmt w:val="bullet"/>
      <w:lvlText w:val="•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1C0A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50FAE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A2F7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D824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D65C5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E281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F4C2A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36CF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77A3F74"/>
    <w:multiLevelType w:val="hybridMultilevel"/>
    <w:tmpl w:val="EB223ED2"/>
    <w:lvl w:ilvl="0" w:tplc="902A242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63E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48CB9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C63D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D88C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7A71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94A1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34DD1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E11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1810EA"/>
    <w:multiLevelType w:val="hybridMultilevel"/>
    <w:tmpl w:val="434E8AC0"/>
    <w:lvl w:ilvl="0" w:tplc="4F5006D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7E23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A433A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D40EC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4E4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F205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42B7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CCF0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268D8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1E83CC3"/>
    <w:multiLevelType w:val="hybridMultilevel"/>
    <w:tmpl w:val="9C0AB81E"/>
    <w:lvl w:ilvl="0" w:tplc="0AE2CF3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CB98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07C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678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2C8A1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A60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20302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20F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2A18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3951443"/>
    <w:multiLevelType w:val="hybridMultilevel"/>
    <w:tmpl w:val="229E849C"/>
    <w:lvl w:ilvl="0" w:tplc="BFDCE9F2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0C18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CD29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48553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4022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80086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EA99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E2DF4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A6AA8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4C47D7F"/>
    <w:multiLevelType w:val="hybridMultilevel"/>
    <w:tmpl w:val="9056A886"/>
    <w:lvl w:ilvl="0" w:tplc="BA10ADA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5EE17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26CC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442B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44EF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32B3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D250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C492E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AE931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5123537"/>
    <w:multiLevelType w:val="hybridMultilevel"/>
    <w:tmpl w:val="640EF12A"/>
    <w:lvl w:ilvl="0" w:tplc="73947B8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D62C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B8561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01D1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48F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FA682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80D4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52FC3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464EE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0B431E"/>
    <w:multiLevelType w:val="hybridMultilevel"/>
    <w:tmpl w:val="489CF510"/>
    <w:lvl w:ilvl="0" w:tplc="FB5A620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246F5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0C20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649AA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187E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CE43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C90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C8D1F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8F51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C596476"/>
    <w:multiLevelType w:val="hybridMultilevel"/>
    <w:tmpl w:val="A1C2FC42"/>
    <w:lvl w:ilvl="0" w:tplc="3996B66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E45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9A83F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ACF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0821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563F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7E366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BA02E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EFC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174F6"/>
    <w:multiLevelType w:val="hybridMultilevel"/>
    <w:tmpl w:val="BFDA810C"/>
    <w:lvl w:ilvl="0" w:tplc="20524B2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8AFD2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A2AC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7858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16063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26014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82F52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816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6AE2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AA5603C"/>
    <w:multiLevelType w:val="hybridMultilevel"/>
    <w:tmpl w:val="5AC4AC3C"/>
    <w:lvl w:ilvl="0" w:tplc="E42AAF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2AAD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EDC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064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EB9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CCA4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8F23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C212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F0C8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B850532"/>
    <w:multiLevelType w:val="hybridMultilevel"/>
    <w:tmpl w:val="E0EEA108"/>
    <w:lvl w:ilvl="0" w:tplc="3A682A86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680D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0957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A80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2564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34076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0025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7C999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4A3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1E63DAF"/>
    <w:multiLevelType w:val="hybridMultilevel"/>
    <w:tmpl w:val="6458DEFA"/>
    <w:lvl w:ilvl="0" w:tplc="A4E674D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CC8B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E68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6EF51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8033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3045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38F25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880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329A0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9D20EF"/>
    <w:multiLevelType w:val="hybridMultilevel"/>
    <w:tmpl w:val="4A6C6C56"/>
    <w:lvl w:ilvl="0" w:tplc="835CE44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4AD6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06098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782C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C0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41EC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2699D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E5B9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8404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3E6711F"/>
    <w:multiLevelType w:val="hybridMultilevel"/>
    <w:tmpl w:val="01DE0378"/>
    <w:lvl w:ilvl="0" w:tplc="8A044F6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6827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3853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DC0D9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0931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E010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7A8B4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0EA3C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6C70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91366E6"/>
    <w:multiLevelType w:val="hybridMultilevel"/>
    <w:tmpl w:val="8E887BA0"/>
    <w:lvl w:ilvl="0" w:tplc="4CEA465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BC624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291C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4E7F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A4BE1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4AF89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C8DE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945F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F0383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9B70F27"/>
    <w:multiLevelType w:val="hybridMultilevel"/>
    <w:tmpl w:val="E3D29B6A"/>
    <w:lvl w:ilvl="0" w:tplc="A546F06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5211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486E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B8AB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8AF12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80AE6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EA114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469B8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A0A2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CD0AB3"/>
    <w:multiLevelType w:val="hybridMultilevel"/>
    <w:tmpl w:val="5794258E"/>
    <w:lvl w:ilvl="0" w:tplc="FAB4982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9051E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0B3C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2378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EECB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84B3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248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54F3F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4B08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4C3553F"/>
    <w:multiLevelType w:val="hybridMultilevel"/>
    <w:tmpl w:val="4822B7BA"/>
    <w:lvl w:ilvl="0" w:tplc="E1087B7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EE79C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50652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A28A0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4CEA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A45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54F9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B8DE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2BB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5163E80"/>
    <w:multiLevelType w:val="hybridMultilevel"/>
    <w:tmpl w:val="CD445E6A"/>
    <w:lvl w:ilvl="0" w:tplc="8A0C591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D2905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76A1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83E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1CB0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E509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CA150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707F0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98DD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66155A2"/>
    <w:multiLevelType w:val="hybridMultilevel"/>
    <w:tmpl w:val="D354FEB6"/>
    <w:lvl w:ilvl="0" w:tplc="4CDE336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21E8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AD2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89E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A63D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7C1D3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8A4E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00182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8E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8B12A59"/>
    <w:multiLevelType w:val="hybridMultilevel"/>
    <w:tmpl w:val="BCDE23F2"/>
    <w:lvl w:ilvl="0" w:tplc="7012DF4E">
      <w:numFmt w:val="bullet"/>
      <w:lvlText w:val="–"/>
      <w:lvlJc w:val="left"/>
      <w:pPr>
        <w:ind w:left="2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D63650">
      <w:numFmt w:val="bullet"/>
      <w:lvlText w:val="•"/>
      <w:lvlJc w:val="left"/>
      <w:pPr>
        <w:ind w:left="1348" w:hanging="212"/>
      </w:pPr>
      <w:rPr>
        <w:rFonts w:hint="default"/>
        <w:lang w:val="ru-RU" w:eastAsia="en-US" w:bidi="ar-SA"/>
      </w:rPr>
    </w:lvl>
    <w:lvl w:ilvl="2" w:tplc="1C94AB50">
      <w:numFmt w:val="bullet"/>
      <w:lvlText w:val="•"/>
      <w:lvlJc w:val="left"/>
      <w:pPr>
        <w:ind w:left="2437" w:hanging="212"/>
      </w:pPr>
      <w:rPr>
        <w:rFonts w:hint="default"/>
        <w:lang w:val="ru-RU" w:eastAsia="en-US" w:bidi="ar-SA"/>
      </w:rPr>
    </w:lvl>
    <w:lvl w:ilvl="3" w:tplc="A5986656">
      <w:numFmt w:val="bullet"/>
      <w:lvlText w:val="•"/>
      <w:lvlJc w:val="left"/>
      <w:pPr>
        <w:ind w:left="3525" w:hanging="212"/>
      </w:pPr>
      <w:rPr>
        <w:rFonts w:hint="default"/>
        <w:lang w:val="ru-RU" w:eastAsia="en-US" w:bidi="ar-SA"/>
      </w:rPr>
    </w:lvl>
    <w:lvl w:ilvl="4" w:tplc="6B287AFC">
      <w:numFmt w:val="bullet"/>
      <w:lvlText w:val="•"/>
      <w:lvlJc w:val="left"/>
      <w:pPr>
        <w:ind w:left="4614" w:hanging="212"/>
      </w:pPr>
      <w:rPr>
        <w:rFonts w:hint="default"/>
        <w:lang w:val="ru-RU" w:eastAsia="en-US" w:bidi="ar-SA"/>
      </w:rPr>
    </w:lvl>
    <w:lvl w:ilvl="5" w:tplc="AD5889B8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C67E4F2E">
      <w:numFmt w:val="bullet"/>
      <w:lvlText w:val="•"/>
      <w:lvlJc w:val="left"/>
      <w:pPr>
        <w:ind w:left="6791" w:hanging="212"/>
      </w:pPr>
      <w:rPr>
        <w:rFonts w:hint="default"/>
        <w:lang w:val="ru-RU" w:eastAsia="en-US" w:bidi="ar-SA"/>
      </w:rPr>
    </w:lvl>
    <w:lvl w:ilvl="7" w:tplc="E77C17AC">
      <w:numFmt w:val="bullet"/>
      <w:lvlText w:val="•"/>
      <w:lvlJc w:val="left"/>
      <w:pPr>
        <w:ind w:left="7880" w:hanging="212"/>
      </w:pPr>
      <w:rPr>
        <w:rFonts w:hint="default"/>
        <w:lang w:val="ru-RU" w:eastAsia="en-US" w:bidi="ar-SA"/>
      </w:rPr>
    </w:lvl>
    <w:lvl w:ilvl="8" w:tplc="8B3E40F4">
      <w:numFmt w:val="bullet"/>
      <w:lvlText w:val="•"/>
      <w:lvlJc w:val="left"/>
      <w:pPr>
        <w:ind w:left="8969" w:hanging="212"/>
      </w:pPr>
      <w:rPr>
        <w:rFonts w:hint="default"/>
        <w:lang w:val="ru-RU" w:eastAsia="en-US" w:bidi="ar-SA"/>
      </w:rPr>
    </w:lvl>
  </w:abstractNum>
  <w:abstractNum w:abstractNumId="41" w15:restartNumberingAfterBreak="0">
    <w:nsid w:val="6B001DDF"/>
    <w:multiLevelType w:val="hybridMultilevel"/>
    <w:tmpl w:val="5A1C7178"/>
    <w:lvl w:ilvl="0" w:tplc="9B7685D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2498E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945E3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E863C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30F08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E28E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A97C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561E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9C56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BD81C30"/>
    <w:multiLevelType w:val="hybridMultilevel"/>
    <w:tmpl w:val="4162D9F6"/>
    <w:lvl w:ilvl="0" w:tplc="31D28A6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78943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BCD9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1EA0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0B3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613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43A1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0921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E081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0228D3"/>
    <w:multiLevelType w:val="hybridMultilevel"/>
    <w:tmpl w:val="C9E841C8"/>
    <w:lvl w:ilvl="0" w:tplc="2AB0F44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C496B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B43C1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EE6DE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D0CA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C2F35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264AF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C38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481C2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80343B"/>
    <w:multiLevelType w:val="hybridMultilevel"/>
    <w:tmpl w:val="EDDCBCF6"/>
    <w:lvl w:ilvl="0" w:tplc="C6785C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4AE9A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83E8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A08A0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86031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167AB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3461E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102B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AAC34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08075E"/>
    <w:multiLevelType w:val="hybridMultilevel"/>
    <w:tmpl w:val="8ED4CB6E"/>
    <w:lvl w:ilvl="0" w:tplc="CE88E4E2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140F9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547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84426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DA201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38D53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707D5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DE67E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DC94E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64A47A2"/>
    <w:multiLevelType w:val="hybridMultilevel"/>
    <w:tmpl w:val="8B4C7B18"/>
    <w:lvl w:ilvl="0" w:tplc="EE88801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68CDD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E04F2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B0CD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12F6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87A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5C99E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B885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43A2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652762F"/>
    <w:multiLevelType w:val="hybridMultilevel"/>
    <w:tmpl w:val="6E6A61A6"/>
    <w:lvl w:ilvl="0" w:tplc="859AF1B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439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82DEC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56073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65E0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B81AF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9207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EAA1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A8D2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AEC0A17"/>
    <w:multiLevelType w:val="hybridMultilevel"/>
    <w:tmpl w:val="8AE03776"/>
    <w:lvl w:ilvl="0" w:tplc="F2C079E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450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B608D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A73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7EA7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4654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823BB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2699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50CD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DAA33B0"/>
    <w:multiLevelType w:val="hybridMultilevel"/>
    <w:tmpl w:val="35B23DF2"/>
    <w:lvl w:ilvl="0" w:tplc="DF98520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EA757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4C23C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44A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CCCE7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829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8AA2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52D23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96968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EA26883"/>
    <w:multiLevelType w:val="hybridMultilevel"/>
    <w:tmpl w:val="92C073C6"/>
    <w:lvl w:ilvl="0" w:tplc="D16A7E7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0016A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F03B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44CB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36B7C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4D0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82ACA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1A1D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3E860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F647097"/>
    <w:multiLevelType w:val="hybridMultilevel"/>
    <w:tmpl w:val="236669F2"/>
    <w:lvl w:ilvl="0" w:tplc="C106BD9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AE9C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64E54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B41A0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DED8D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60973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1013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A47B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A2A68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F7B5E85"/>
    <w:multiLevelType w:val="hybridMultilevel"/>
    <w:tmpl w:val="D25CB8E4"/>
    <w:lvl w:ilvl="0" w:tplc="8F60D726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60965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ECA02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D8A7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A472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074F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2ED43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E8A2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DE719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3"/>
  </w:num>
  <w:num w:numId="8">
    <w:abstractNumId w:val="20"/>
  </w:num>
  <w:num w:numId="9">
    <w:abstractNumId w:val="46"/>
  </w:num>
  <w:num w:numId="10">
    <w:abstractNumId w:val="25"/>
  </w:num>
  <w:num w:numId="11">
    <w:abstractNumId w:val="45"/>
  </w:num>
  <w:num w:numId="12">
    <w:abstractNumId w:val="18"/>
  </w:num>
  <w:num w:numId="13">
    <w:abstractNumId w:val="52"/>
  </w:num>
  <w:num w:numId="14">
    <w:abstractNumId w:val="30"/>
  </w:num>
  <w:num w:numId="15">
    <w:abstractNumId w:val="22"/>
  </w:num>
  <w:num w:numId="16">
    <w:abstractNumId w:val="31"/>
  </w:num>
  <w:num w:numId="17">
    <w:abstractNumId w:val="41"/>
  </w:num>
  <w:num w:numId="18">
    <w:abstractNumId w:val="44"/>
  </w:num>
  <w:num w:numId="19">
    <w:abstractNumId w:val="10"/>
  </w:num>
  <w:num w:numId="20">
    <w:abstractNumId w:val="37"/>
  </w:num>
  <w:num w:numId="21">
    <w:abstractNumId w:val="21"/>
  </w:num>
  <w:num w:numId="22">
    <w:abstractNumId w:val="50"/>
  </w:num>
  <w:num w:numId="23">
    <w:abstractNumId w:val="51"/>
  </w:num>
  <w:num w:numId="24">
    <w:abstractNumId w:val="8"/>
  </w:num>
  <w:num w:numId="25">
    <w:abstractNumId w:val="38"/>
  </w:num>
  <w:num w:numId="26">
    <w:abstractNumId w:val="32"/>
  </w:num>
  <w:num w:numId="27">
    <w:abstractNumId w:val="19"/>
  </w:num>
  <w:num w:numId="28">
    <w:abstractNumId w:val="47"/>
  </w:num>
  <w:num w:numId="29">
    <w:abstractNumId w:val="6"/>
  </w:num>
  <w:num w:numId="30">
    <w:abstractNumId w:val="34"/>
  </w:num>
  <w:num w:numId="31">
    <w:abstractNumId w:val="17"/>
  </w:num>
  <w:num w:numId="32">
    <w:abstractNumId w:val="24"/>
  </w:num>
  <w:num w:numId="33">
    <w:abstractNumId w:val="48"/>
  </w:num>
  <w:num w:numId="34">
    <w:abstractNumId w:val="14"/>
  </w:num>
  <w:num w:numId="35">
    <w:abstractNumId w:val="11"/>
  </w:num>
  <w:num w:numId="36">
    <w:abstractNumId w:val="36"/>
  </w:num>
  <w:num w:numId="37">
    <w:abstractNumId w:val="39"/>
  </w:num>
  <w:num w:numId="38">
    <w:abstractNumId w:val="16"/>
  </w:num>
  <w:num w:numId="39">
    <w:abstractNumId w:val="35"/>
  </w:num>
  <w:num w:numId="40">
    <w:abstractNumId w:val="49"/>
  </w:num>
  <w:num w:numId="41">
    <w:abstractNumId w:val="28"/>
  </w:num>
  <w:num w:numId="42">
    <w:abstractNumId w:val="13"/>
  </w:num>
  <w:num w:numId="43">
    <w:abstractNumId w:val="43"/>
  </w:num>
  <w:num w:numId="44">
    <w:abstractNumId w:val="26"/>
  </w:num>
  <w:num w:numId="45">
    <w:abstractNumId w:val="42"/>
  </w:num>
  <w:num w:numId="46">
    <w:abstractNumId w:val="29"/>
  </w:num>
  <w:num w:numId="47">
    <w:abstractNumId w:val="12"/>
  </w:num>
  <w:num w:numId="48">
    <w:abstractNumId w:val="23"/>
  </w:num>
  <w:num w:numId="49">
    <w:abstractNumId w:val="40"/>
  </w:num>
  <w:num w:numId="50">
    <w:abstractNumId w:val="9"/>
  </w:num>
  <w:num w:numId="51">
    <w:abstractNumId w:val="15"/>
  </w:num>
  <w:num w:numId="52">
    <w:abstractNumId w:val="7"/>
  </w:num>
  <w:num w:numId="53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2EB1"/>
    <w:rsid w:val="0015074B"/>
    <w:rsid w:val="00177172"/>
    <w:rsid w:val="00233200"/>
    <w:rsid w:val="00260B67"/>
    <w:rsid w:val="00285BFC"/>
    <w:rsid w:val="0029639D"/>
    <w:rsid w:val="00326F90"/>
    <w:rsid w:val="003C5408"/>
    <w:rsid w:val="00474312"/>
    <w:rsid w:val="004771F0"/>
    <w:rsid w:val="0060521D"/>
    <w:rsid w:val="00807B04"/>
    <w:rsid w:val="009765BD"/>
    <w:rsid w:val="00AA1D8D"/>
    <w:rsid w:val="00B2793C"/>
    <w:rsid w:val="00B43208"/>
    <w:rsid w:val="00B47730"/>
    <w:rsid w:val="00B76A33"/>
    <w:rsid w:val="00BC44BE"/>
    <w:rsid w:val="00CB0664"/>
    <w:rsid w:val="00F8592A"/>
    <w:rsid w:val="00F91100"/>
    <w:rsid w:val="00FB5D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EB397A"/>
  <w14:defaultImageDpi w14:val="300"/>
  <w15:docId w15:val="{8C8FD45E-BCF8-4C37-86C9-6530E361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1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FB5D0D"/>
  </w:style>
  <w:style w:type="table" w:customStyle="1" w:styleId="TableGrid">
    <w:name w:val="TableGrid"/>
    <w:rsid w:val="00FB5D0D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B5D0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table" w:customStyle="1" w:styleId="15">
    <w:name w:val="Сетка таблицы1"/>
    <w:basedOn w:val="a3"/>
    <w:next w:val="aff0"/>
    <w:uiPriority w:val="39"/>
    <w:rsid w:val="00FB5D0D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3"/>
    <w:next w:val="aff0"/>
    <w:uiPriority w:val="39"/>
    <w:rsid w:val="00FB5D0D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ff0"/>
    <w:uiPriority w:val="39"/>
    <w:rsid w:val="00FB5D0D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3"/>
    <w:next w:val="aff0"/>
    <w:uiPriority w:val="39"/>
    <w:rsid w:val="00FB5D0D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2"/>
    <w:uiPriority w:val="99"/>
    <w:unhideWhenUsed/>
    <w:rsid w:val="00976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vitum.ru/articles/35/2222?utm_source=email&amp;utm_medium=email&amp;utm_campaign=1089&amp;utm_content=article" TargetMode="External"/><Relationship Id="rId117" Type="http://schemas.openxmlformats.org/officeDocument/2006/relationships/hyperlink" Target="https://razvitum.ru/articles/35/2222?um_source=email&amp;utm_medium=email&amp;utm_campaign=1089&amp;utm_content=article" TargetMode="External"/><Relationship Id="rId21" Type="http://schemas.openxmlformats.org/officeDocument/2006/relationships/hyperlink" Target="http://michurin.com/index.htm" TargetMode="External"/><Relationship Id="rId42" Type="http://schemas.openxmlformats.org/officeDocument/2006/relationships/hyperlink" Target="http://www.uchportal.ru/load/136" TargetMode="External"/><Relationship Id="rId47" Type="http://schemas.openxmlformats.org/officeDocument/2006/relationships/hyperlink" Target="http://michurin.com/index.htm" TargetMode="External"/><Relationship Id="rId63" Type="http://schemas.openxmlformats.org/officeDocument/2006/relationships/hyperlink" Target="http://richkid.ru/club/about/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84" Type="http://schemas.openxmlformats.org/officeDocument/2006/relationships/hyperlink" Target="https://razvitum.ru/articles/35/2222?utm_source=email&amp;utm_medium=email&amp;utm_campaign=1089&amp;utm_content=article" TargetMode="External"/><Relationship Id="rId89" Type="http://schemas.openxmlformats.org/officeDocument/2006/relationships/hyperlink" Target="https://razvitum.ru/articles/35/2222?utm_source=email&amp;utm_medium=email&amp;utm_campaign=1089&amp;utm_content=article" TargetMode="External"/><Relationship Id="rId112" Type="http://schemas.openxmlformats.org/officeDocument/2006/relationships/hyperlink" Target="http://michurin.com/index.htm" TargetMode="External"/><Relationship Id="rId16" Type="http://schemas.openxmlformats.org/officeDocument/2006/relationships/hyperlink" Target="http://www.uchportal.ru/load/136" TargetMode="External"/><Relationship Id="rId107" Type="http://schemas.openxmlformats.org/officeDocument/2006/relationships/hyperlink" Target="http://www.it-n.ru/" TargetMode="External"/><Relationship Id="rId11" Type="http://schemas.openxmlformats.org/officeDocument/2006/relationships/hyperlink" Target="http://www.azbukafinansov.ru/" TargetMode="External"/><Relationship Id="rId32" Type="http://schemas.openxmlformats.org/officeDocument/2006/relationships/hyperlink" Target="https://fmc.hse.ru/primarySchool" TargetMode="External"/><Relationship Id="rId37" Type="http://schemas.openxmlformats.org/officeDocument/2006/relationships/hyperlink" Target="http://www.it-n.ru/" TargetMode="External"/><Relationship Id="rId53" Type="http://schemas.openxmlformats.org/officeDocument/2006/relationships/hyperlink" Target="http://richkid.ru/club/about/" TargetMode="External"/><Relationship Id="rId58" Type="http://schemas.openxmlformats.org/officeDocument/2006/relationships/hyperlink" Target="http://richkid.ru/club/about/" TargetMode="External"/><Relationship Id="rId74" Type="http://schemas.openxmlformats.org/officeDocument/2006/relationships/hyperlink" Target="https://razvitum.ru/articles/35/2222?utm_source=email&amp;utm_medium=email&amp;utm_campaign=1089&amp;utm_content=article" TargetMode="External"/><Relationship Id="rId79" Type="http://schemas.openxmlformats.org/officeDocument/2006/relationships/hyperlink" Target="https://razvitum.ru/articles/35/2222?utm_source=email&amp;utm_medium=email&amp;utm_campaign=1089&amp;utm_content=article" TargetMode="External"/><Relationship Id="rId102" Type="http://schemas.openxmlformats.org/officeDocument/2006/relationships/hyperlink" Target="http://www.gorodfinansov.ru/" TargetMode="External"/><Relationship Id="rId123" Type="http://schemas.openxmlformats.org/officeDocument/2006/relationships/hyperlink" Target="https://fmc.hse.ru/primarySchoo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azvitum.ru/articles/35/2222?utm_source=email&amp;utm_medium=email&amp;utm_campaign=1089&amp;utm_content=article" TargetMode="External"/><Relationship Id="rId95" Type="http://schemas.openxmlformats.org/officeDocument/2006/relationships/hyperlink" Target="https://razvitum.ru/articles/35/2222?utm_source=email&amp;utm_medium=email&amp;utm_campaign=1089&amp;utm_content=article" TargetMode="External"/><Relationship Id="rId22" Type="http://schemas.openxmlformats.org/officeDocument/2006/relationships/hyperlink" Target="http://richkid.ru/club/about/" TargetMode="External"/><Relationship Id="rId27" Type="http://schemas.openxmlformats.org/officeDocument/2006/relationships/hyperlink" Target="https://razvitum.ru/articles/35/2222?utm_source=email&amp;utm_medium=email&amp;utm_campaign=1089&amp;utm_content=article" TargetMode="External"/><Relationship Id="rId43" Type="http://schemas.openxmlformats.org/officeDocument/2006/relationships/hyperlink" Target="http://michurin.com/index.htm" TargetMode="External"/><Relationship Id="rId48" Type="http://schemas.openxmlformats.org/officeDocument/2006/relationships/hyperlink" Target="http://michurin.com/index.htm" TargetMode="External"/><Relationship Id="rId64" Type="http://schemas.openxmlformats.org/officeDocument/2006/relationships/hyperlink" Target="http://www.azbukafinansov.ru/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113" Type="http://schemas.openxmlformats.org/officeDocument/2006/relationships/hyperlink" Target="http://richkid.ru/club/about/" TargetMode="External"/><Relationship Id="rId118" Type="http://schemas.openxmlformats.org/officeDocument/2006/relationships/hyperlink" Target="https://razvitum.ru/articles/35/2222?um_source=email&amp;utm_medium=email&amp;utm_campaign=1089&amp;utm_content=article" TargetMode="External"/><Relationship Id="rId80" Type="http://schemas.openxmlformats.org/officeDocument/2006/relationships/hyperlink" Target="https://razvitum.ru/articles/35/2222?utm_source=email&amp;utm_medium=email&amp;utm_campaign=1089&amp;utm_content=article" TargetMode="External"/><Relationship Id="rId85" Type="http://schemas.openxmlformats.org/officeDocument/2006/relationships/hyperlink" Target="https://razvitum.ru/articles/35/2222?utm_source=email&amp;utm_medium=email&amp;utm_campaign=1089&amp;utm_content=article" TargetMode="Externa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www.uchportal.ru/load/136" TargetMode="External"/><Relationship Id="rId33" Type="http://schemas.openxmlformats.org/officeDocument/2006/relationships/hyperlink" Target="http://www.gorodfinansov.ru/" TargetMode="External"/><Relationship Id="rId38" Type="http://schemas.openxmlformats.org/officeDocument/2006/relationships/hyperlink" Target="http://www.it-n.ru/" TargetMode="External"/><Relationship Id="rId59" Type="http://schemas.openxmlformats.org/officeDocument/2006/relationships/hyperlink" Target="http://richkid.ru/club/about/" TargetMode="External"/><Relationship Id="rId103" Type="http://schemas.openxmlformats.org/officeDocument/2006/relationships/hyperlink" Target="http://www.azbukafinansov.ru/" TargetMode="External"/><Relationship Id="rId108" Type="http://schemas.openxmlformats.org/officeDocument/2006/relationships/hyperlink" Target="http://www.it-n.ru/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://richkid.ru/club/about/" TargetMode="External"/><Relationship Id="rId70" Type="http://schemas.openxmlformats.org/officeDocument/2006/relationships/hyperlink" Target="https://razvitum.ru/articles/35/2222?utm_source=email&amp;utm_medium=email&amp;utm_campaign=1089&amp;utm_content=article" TargetMode="External"/><Relationship Id="rId75" Type="http://schemas.openxmlformats.org/officeDocument/2006/relationships/hyperlink" Target="https://razvitum.ru/articles/35/2222?utm_source=email&amp;utm_medium=email&amp;utm_campaign=1089&amp;utm_content=article" TargetMode="External"/><Relationship Id="rId91" Type="http://schemas.openxmlformats.org/officeDocument/2006/relationships/hyperlink" Target="https://razvitum.ru/articles/35/2222?utm_source=email&amp;utm_medium=email&amp;utm_campaign=1089&amp;utm_content=article" TargetMode="External"/><Relationship Id="rId96" Type="http://schemas.openxmlformats.org/officeDocument/2006/relationships/hyperlink" Target="https://razvitum.ru/articles/35/2222?utm_source=email&amp;utm_medium=email&amp;utm_campaign=1089&amp;utm_content=articl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hyperlink" Target="http://richkid.ru/club/about/" TargetMode="External"/><Relationship Id="rId28" Type="http://schemas.openxmlformats.org/officeDocument/2006/relationships/hyperlink" Target="https://razvitum.ru/articles/35/2222?utm_source=email&amp;utm_medium=email&amp;utm_campaign=1089&amp;utm_content=article" TargetMode="External"/><Relationship Id="rId49" Type="http://schemas.openxmlformats.org/officeDocument/2006/relationships/hyperlink" Target="http://michurin.com/index.htm" TargetMode="External"/><Relationship Id="rId114" Type="http://schemas.openxmlformats.org/officeDocument/2006/relationships/hyperlink" Target="http://richkid.ru/club/about/" TargetMode="External"/><Relationship Id="rId119" Type="http://schemas.openxmlformats.org/officeDocument/2006/relationships/hyperlink" Target="https://razvitum.ru/articles/35/2222?um_source=email&amp;utm_medium=email&amp;utm_campaign=1089&amp;utm_content=article" TargetMode="External"/><Relationship Id="rId44" Type="http://schemas.openxmlformats.org/officeDocument/2006/relationships/hyperlink" Target="http://michurin.com/index.htm" TargetMode="External"/><Relationship Id="rId60" Type="http://schemas.openxmlformats.org/officeDocument/2006/relationships/hyperlink" Target="http://richkid.ru/club/about/" TargetMode="External"/><Relationship Id="rId65" Type="http://schemas.openxmlformats.org/officeDocument/2006/relationships/hyperlink" Target="http://www.azbukafinansov.ru/" TargetMode="External"/><Relationship Id="rId81" Type="http://schemas.openxmlformats.org/officeDocument/2006/relationships/hyperlink" Target="https://razvitum.ru/articles/35/2222?utm_source=email&amp;utm_medium=email&amp;utm_campaign=1089&amp;utm_content=article" TargetMode="External"/><Relationship Id="rId86" Type="http://schemas.openxmlformats.org/officeDocument/2006/relationships/hyperlink" Target="https://razvitum.ru/articles/35/2222?utm_source=email&amp;utm_medium=email&amp;utm_campaign=1089&amp;utm_content=article" TargetMode="External"/><Relationship Id="rId13" Type="http://schemas.openxmlformats.org/officeDocument/2006/relationships/hyperlink" Target="http://www.it-n.ru/" TargetMode="External"/><Relationship Id="rId18" Type="http://schemas.openxmlformats.org/officeDocument/2006/relationships/hyperlink" Target="http://michurin.com/index.htm" TargetMode="External"/><Relationship Id="rId39" Type="http://schemas.openxmlformats.org/officeDocument/2006/relationships/hyperlink" Target="http://www.it-n.ru/" TargetMode="External"/><Relationship Id="rId109" Type="http://schemas.openxmlformats.org/officeDocument/2006/relationships/hyperlink" Target="http://www.uchportal.ru/load/136" TargetMode="External"/><Relationship Id="rId34" Type="http://schemas.openxmlformats.org/officeDocument/2006/relationships/hyperlink" Target="http://www.gorodfinansov.ru/" TargetMode="External"/><Relationship Id="rId50" Type="http://schemas.openxmlformats.org/officeDocument/2006/relationships/hyperlink" Target="http://michurin.com/index.htm" TargetMode="External"/><Relationship Id="rId55" Type="http://schemas.openxmlformats.org/officeDocument/2006/relationships/hyperlink" Target="http://richkid.ru/club/about/" TargetMode="External"/><Relationship Id="rId76" Type="http://schemas.openxmlformats.org/officeDocument/2006/relationships/hyperlink" Target="https://razvitum.ru/articles/35/2222?utm_source=email&amp;utm_medium=email&amp;utm_campaign=1089&amp;utm_content=article" TargetMode="External"/><Relationship Id="rId97" Type="http://schemas.openxmlformats.org/officeDocument/2006/relationships/hyperlink" Target="https://razvitum.ru/articles/35/2222?utm_source=email&amp;utm_medium=email&amp;utm_campaign=1089&amp;utm_content=article" TargetMode="External"/><Relationship Id="rId104" Type="http://schemas.openxmlformats.org/officeDocument/2006/relationships/hyperlink" Target="http://www.azbukafinansov.ru/" TargetMode="External"/><Relationship Id="rId120" Type="http://schemas.openxmlformats.org/officeDocument/2006/relationships/hyperlink" Target="https://razvitum.ru/articles/35/2222?um_source=email&amp;utm_medium=email&amp;utm_campaign=1089&amp;utm_content=article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lyceum40nn.ru/" TargetMode="External"/><Relationship Id="rId71" Type="http://schemas.openxmlformats.org/officeDocument/2006/relationships/hyperlink" Target="https://razvitum.ru/articles/35/2222?utm_source=email&amp;utm_medium=email&amp;utm_campaign=1089&amp;utm_content=article" TargetMode="External"/><Relationship Id="rId92" Type="http://schemas.openxmlformats.org/officeDocument/2006/relationships/hyperlink" Target="https://razvitum.ru/articles/35/2222?utm_source=email&amp;utm_medium=email&amp;utm_campaign=1089&amp;utm_content=articl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azvitum.ru/articles/35/2222?utm_source=email&amp;utm_medium=email&amp;utm_campaign=1089&amp;utm_content=article" TargetMode="External"/><Relationship Id="rId24" Type="http://schemas.openxmlformats.org/officeDocument/2006/relationships/hyperlink" Target="http://www.azbukafinansov.ru/" TargetMode="External"/><Relationship Id="rId40" Type="http://schemas.openxmlformats.org/officeDocument/2006/relationships/hyperlink" Target="http://www.it-n.ru/" TargetMode="External"/><Relationship Id="rId45" Type="http://schemas.openxmlformats.org/officeDocument/2006/relationships/hyperlink" Target="http://michurin.com/index.htm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87" Type="http://schemas.openxmlformats.org/officeDocument/2006/relationships/hyperlink" Target="https://razvitum.ru/articles/35/2222?utm_source=email&amp;utm_medium=email&amp;utm_campaign=1089&amp;utm_content=article" TargetMode="External"/><Relationship Id="rId110" Type="http://schemas.openxmlformats.org/officeDocument/2006/relationships/hyperlink" Target="http://www.uchportal.ru/load/136" TargetMode="External"/><Relationship Id="rId115" Type="http://schemas.openxmlformats.org/officeDocument/2006/relationships/hyperlink" Target="http://www.azbukafinansov.ru/" TargetMode="External"/><Relationship Id="rId61" Type="http://schemas.openxmlformats.org/officeDocument/2006/relationships/hyperlink" Target="http://richkid.ru/club/about/" TargetMode="External"/><Relationship Id="rId82" Type="http://schemas.openxmlformats.org/officeDocument/2006/relationships/hyperlink" Target="https://razvitum.ru/articles/35/2222?utm_source=email&amp;utm_medium=email&amp;utm_campaign=1089&amp;utm_content=article" TargetMode="External"/><Relationship Id="rId19" Type="http://schemas.openxmlformats.org/officeDocument/2006/relationships/hyperlink" Target="http://michurin.com/index.htm" TargetMode="External"/><Relationship Id="rId14" Type="http://schemas.openxmlformats.org/officeDocument/2006/relationships/hyperlink" Target="http://www.it-n.ru/" TargetMode="External"/><Relationship Id="rId30" Type="http://schemas.openxmlformats.org/officeDocument/2006/relationships/hyperlink" Target="https://razvitum.ru/articles/35/2222?utm_source=email&amp;utm_medium=email&amp;utm_campaign=1089&amp;utm_content=article" TargetMode="External"/><Relationship Id="rId35" Type="http://schemas.openxmlformats.org/officeDocument/2006/relationships/hyperlink" Target="http://www.azbukafinansov.ru/" TargetMode="External"/><Relationship Id="rId56" Type="http://schemas.openxmlformats.org/officeDocument/2006/relationships/hyperlink" Target="http://richkid.ru/club/about/" TargetMode="External"/><Relationship Id="rId77" Type="http://schemas.openxmlformats.org/officeDocument/2006/relationships/hyperlink" Target="https://razvitum.ru/articles/35/2222?utm_source=email&amp;utm_medium=email&amp;utm_campaign=1089&amp;utm_content=article" TargetMode="External"/><Relationship Id="rId100" Type="http://schemas.openxmlformats.org/officeDocument/2006/relationships/hyperlink" Target="https://fmc.hse.ru/primarySchool" TargetMode="External"/><Relationship Id="rId105" Type="http://schemas.openxmlformats.org/officeDocument/2006/relationships/hyperlink" Target="http://www.it-n.ru/" TargetMode="External"/><Relationship Id="rId8" Type="http://schemas.openxmlformats.org/officeDocument/2006/relationships/hyperlink" Target="http://www.gorodfinansov.ru/" TargetMode="External"/><Relationship Id="rId51" Type="http://schemas.openxmlformats.org/officeDocument/2006/relationships/hyperlink" Target="http://michurin.com/index.htm" TargetMode="External"/><Relationship Id="rId72" Type="http://schemas.openxmlformats.org/officeDocument/2006/relationships/hyperlink" Target="https://razvitum.ru/articles/35/2222?utm_source=email&amp;utm_medium=email&amp;utm_campaign=1089&amp;utm_content=article" TargetMode="External"/><Relationship Id="rId93" Type="http://schemas.openxmlformats.org/officeDocument/2006/relationships/hyperlink" Target="https://razvitum.ru/articles/35/2222?utm_source=email&amp;utm_medium=email&amp;utm_campaign=1089&amp;utm_content=article" TargetMode="External"/><Relationship Id="rId98" Type="http://schemas.openxmlformats.org/officeDocument/2006/relationships/hyperlink" Target="https://razvitum.ru/articles/35/2222?utm_source=email&amp;utm_medium=email&amp;utm_campaign=1089&amp;utm_content=article" TargetMode="External"/><Relationship Id="rId121" Type="http://schemas.openxmlformats.org/officeDocument/2006/relationships/hyperlink" Target="https://razvitum.ru/articles/35/2222?um_source=email&amp;utm_medium=email&amp;utm_campaign=1089&amp;utm_content=article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azbukafinansov.ru/" TargetMode="External"/><Relationship Id="rId46" Type="http://schemas.openxmlformats.org/officeDocument/2006/relationships/hyperlink" Target="http://michurin.com/index.htm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116" Type="http://schemas.openxmlformats.org/officeDocument/2006/relationships/hyperlink" Target="http://www.azbukafinansov.ru/" TargetMode="External"/><Relationship Id="rId20" Type="http://schemas.openxmlformats.org/officeDocument/2006/relationships/hyperlink" Target="http://michurin.com/index.htm" TargetMode="External"/><Relationship Id="rId41" Type="http://schemas.openxmlformats.org/officeDocument/2006/relationships/hyperlink" Target="http://www.uchportal.ru/load/136" TargetMode="External"/><Relationship Id="rId62" Type="http://schemas.openxmlformats.org/officeDocument/2006/relationships/hyperlink" Target="http://richkid.ru/club/about/" TargetMode="External"/><Relationship Id="rId83" Type="http://schemas.openxmlformats.org/officeDocument/2006/relationships/hyperlink" Target="https://razvitum.ru/articles/35/2222?utm_source=email&amp;utm_medium=email&amp;utm_campaign=1089&amp;utm_content=article" TargetMode="External"/><Relationship Id="rId88" Type="http://schemas.openxmlformats.org/officeDocument/2006/relationships/hyperlink" Target="https://razvitum.ru/articles/35/2222?utm_source=email&amp;utm_medium=email&amp;utm_campaign=1089&amp;utm_content=article" TargetMode="External"/><Relationship Id="rId111" Type="http://schemas.openxmlformats.org/officeDocument/2006/relationships/hyperlink" Target="http://michurin.com/index.htm" TargetMode="External"/><Relationship Id="rId15" Type="http://schemas.openxmlformats.org/officeDocument/2006/relationships/hyperlink" Target="http://www.it-n.ru/" TargetMode="External"/><Relationship Id="rId36" Type="http://schemas.openxmlformats.org/officeDocument/2006/relationships/hyperlink" Target="http://www.azbukafinansov.ru/" TargetMode="External"/><Relationship Id="rId57" Type="http://schemas.openxmlformats.org/officeDocument/2006/relationships/hyperlink" Target="http://richkid.ru/club/about/" TargetMode="External"/><Relationship Id="rId106" Type="http://schemas.openxmlformats.org/officeDocument/2006/relationships/hyperlink" Target="http://www.it-n.ru/" TargetMode="External"/><Relationship Id="rId10" Type="http://schemas.openxmlformats.org/officeDocument/2006/relationships/hyperlink" Target="http://www.azbukafinansov.ru/" TargetMode="External"/><Relationship Id="rId31" Type="http://schemas.openxmlformats.org/officeDocument/2006/relationships/hyperlink" Target="https://fmc.hse.ru/primarySchool" TargetMode="External"/><Relationship Id="rId52" Type="http://schemas.openxmlformats.org/officeDocument/2006/relationships/hyperlink" Target="http://michurin.com/index.htm" TargetMode="External"/><Relationship Id="rId73" Type="http://schemas.openxmlformats.org/officeDocument/2006/relationships/hyperlink" Target="https://razvitum.ru/articles/35/2222?utm_source=email&amp;utm_medium=email&amp;utm_campaign=1089&amp;utm_content=article" TargetMode="External"/><Relationship Id="rId78" Type="http://schemas.openxmlformats.org/officeDocument/2006/relationships/hyperlink" Target="https://razvitum.ru/articles/35/2222?utm_source=email&amp;utm_medium=email&amp;utm_campaign=1089&amp;utm_content=article" TargetMode="External"/><Relationship Id="rId94" Type="http://schemas.openxmlformats.org/officeDocument/2006/relationships/hyperlink" Target="https://razvitum.ru/articles/35/2222?utm_source=email&amp;utm_medium=email&amp;utm_campaign=1089&amp;utm_content=article" TargetMode="External"/><Relationship Id="rId99" Type="http://schemas.openxmlformats.org/officeDocument/2006/relationships/hyperlink" Target="https://fmc.hse.ru/primarySchool" TargetMode="External"/><Relationship Id="rId101" Type="http://schemas.openxmlformats.org/officeDocument/2006/relationships/hyperlink" Target="http://www.gorodfinansov.ru/" TargetMode="External"/><Relationship Id="rId122" Type="http://schemas.openxmlformats.org/officeDocument/2006/relationships/hyperlink" Target="https://fmc.hse.ru/primaryScho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rodfinans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A69235-09F6-483E-AC1F-DCC2C277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79</Pages>
  <Words>15897</Words>
  <Characters>90617</Characters>
  <Application>Microsoft Office Word</Application>
  <DocSecurity>0</DocSecurity>
  <Lines>755</Lines>
  <Paragraphs>212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106302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Александра Тимошенко</cp:lastModifiedBy>
  <cp:revision>15</cp:revision>
  <dcterms:created xsi:type="dcterms:W3CDTF">2023-06-22T08:18:00Z</dcterms:created>
  <dcterms:modified xsi:type="dcterms:W3CDTF">2023-07-04T11:48:00Z</dcterms:modified>
  <cp:category/>
</cp:coreProperties>
</file>